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8158B0" w14:textId="77777777" w:rsidR="005022DB" w:rsidRPr="00CE4D57" w:rsidRDefault="005022DB" w:rsidP="005022DB">
      <w:pPr>
        <w:jc w:val="right"/>
        <w:rPr>
          <w:rFonts w:eastAsia="PMingLiU"/>
          <w:b/>
          <w:i/>
          <w:sz w:val="28"/>
          <w:szCs w:val="28"/>
        </w:rPr>
      </w:pPr>
      <w:r>
        <w:rPr>
          <w:rFonts w:eastAsia="PMingLiU"/>
          <w:b/>
          <w:i/>
          <w:sz w:val="28"/>
          <w:szCs w:val="28"/>
        </w:rPr>
        <w:t xml:space="preserve">Приложение </w:t>
      </w:r>
      <w:r w:rsidR="004E180E" w:rsidRPr="004E180E">
        <w:rPr>
          <w:rFonts w:eastAsia="PMingLiU"/>
          <w:b/>
          <w:i/>
          <w:sz w:val="28"/>
          <w:szCs w:val="28"/>
          <w:lang w:val="en-US"/>
        </w:rPr>
        <w:t>IV</w:t>
      </w:r>
      <w:r w:rsidR="004E180E" w:rsidRPr="004E180E">
        <w:rPr>
          <w:rFonts w:eastAsia="PMingLiU"/>
          <w:b/>
          <w:i/>
          <w:sz w:val="28"/>
          <w:szCs w:val="28"/>
        </w:rPr>
        <w:t>.2</w:t>
      </w:r>
    </w:p>
    <w:p w14:paraId="183446FC" w14:textId="77777777" w:rsidR="005022DB" w:rsidRDefault="005022DB" w:rsidP="005022DB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 программе СПО 11.02.15 «Инфокоммуникационные сети и системы связи»</w:t>
      </w:r>
    </w:p>
    <w:p w14:paraId="2893EC5E" w14:textId="77777777" w:rsidR="005022DB" w:rsidRDefault="005022DB" w:rsidP="005022DB">
      <w:pPr>
        <w:spacing w:line="360" w:lineRule="auto"/>
        <w:jc w:val="both"/>
        <w:rPr>
          <w:bCs/>
          <w:sz w:val="28"/>
          <w:szCs w:val="28"/>
        </w:rPr>
      </w:pPr>
    </w:p>
    <w:p w14:paraId="4DDF9C2D" w14:textId="77777777" w:rsidR="005022DB" w:rsidRDefault="005022DB" w:rsidP="005022DB">
      <w:pPr>
        <w:spacing w:line="360" w:lineRule="auto"/>
        <w:jc w:val="both"/>
        <w:rPr>
          <w:bCs/>
          <w:sz w:val="28"/>
          <w:szCs w:val="28"/>
        </w:rPr>
      </w:pPr>
    </w:p>
    <w:p w14:paraId="167755DF" w14:textId="77777777" w:rsidR="005022DB" w:rsidRDefault="005022DB" w:rsidP="005022DB">
      <w:pPr>
        <w:spacing w:line="360" w:lineRule="auto"/>
        <w:jc w:val="both"/>
        <w:rPr>
          <w:bCs/>
          <w:sz w:val="28"/>
          <w:szCs w:val="28"/>
        </w:rPr>
      </w:pPr>
    </w:p>
    <w:p w14:paraId="7B261896" w14:textId="77777777" w:rsidR="005022DB" w:rsidRDefault="005022DB" w:rsidP="005022DB">
      <w:pPr>
        <w:spacing w:line="360" w:lineRule="auto"/>
        <w:jc w:val="both"/>
        <w:rPr>
          <w:bCs/>
          <w:sz w:val="28"/>
          <w:szCs w:val="28"/>
        </w:rPr>
      </w:pPr>
    </w:p>
    <w:p w14:paraId="7F8A24C1" w14:textId="77777777" w:rsidR="005022DB" w:rsidRDefault="005022DB" w:rsidP="005022DB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производственной практики</w:t>
      </w:r>
    </w:p>
    <w:p w14:paraId="71B10076" w14:textId="77777777" w:rsidR="005022DB" w:rsidRPr="00581B43" w:rsidRDefault="005022DB" w:rsidP="005022DB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по профессиональному модулю </w:t>
      </w:r>
    </w:p>
    <w:p w14:paraId="2E6BB4EA" w14:textId="77777777" w:rsidR="005022DB" w:rsidRPr="00581B43" w:rsidRDefault="005022DB" w:rsidP="005022DB">
      <w:pPr>
        <w:jc w:val="center"/>
        <w:rPr>
          <w:b/>
          <w:bCs/>
          <w:caps/>
          <w:sz w:val="28"/>
          <w:szCs w:val="28"/>
        </w:rPr>
      </w:pPr>
    </w:p>
    <w:p w14:paraId="75084D32" w14:textId="77777777" w:rsidR="005022DB" w:rsidRPr="005022DB" w:rsidRDefault="005022DB" w:rsidP="005022DB">
      <w:pPr>
        <w:jc w:val="center"/>
        <w:rPr>
          <w:b/>
          <w:szCs w:val="28"/>
        </w:rPr>
      </w:pPr>
      <w:r w:rsidRPr="005022DB">
        <w:rPr>
          <w:b/>
          <w:szCs w:val="28"/>
        </w:rPr>
        <w:t>ПМ.02 ТЕХНИЧЕСКАЯ ЭКСПЛУАТАЦИЯ ИНФОКОММУНИКАЦИОННЫХ СИСТЕМ СВЯЗИ</w:t>
      </w:r>
    </w:p>
    <w:p w14:paraId="5A866F59" w14:textId="77777777" w:rsidR="005022DB" w:rsidRDefault="005022DB" w:rsidP="005022DB">
      <w:pPr>
        <w:spacing w:line="360" w:lineRule="auto"/>
        <w:jc w:val="both"/>
        <w:rPr>
          <w:bCs/>
          <w:sz w:val="28"/>
          <w:szCs w:val="28"/>
        </w:rPr>
      </w:pPr>
    </w:p>
    <w:p w14:paraId="726A90A8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7D3C6960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11A37AE5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47AE4FC6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05373BB2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32F9CA32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33CEB249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1B9A775C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0FE1B9ED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61A660BC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46D9E982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30DFF891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1B4FB270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5B7D2B68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6BF721E0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02DB7A33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38EBB8B1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461920B1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4D07EE3B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444B35A9" w14:textId="320E35BE" w:rsidR="005022DB" w:rsidRDefault="005022DB" w:rsidP="005022DB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E31FB0">
        <w:rPr>
          <w:bCs/>
          <w:sz w:val="28"/>
          <w:szCs w:val="28"/>
        </w:rPr>
        <w:t>21</w:t>
      </w:r>
      <w:r w:rsidR="003E3B93">
        <w:rPr>
          <w:bCs/>
          <w:sz w:val="28"/>
          <w:szCs w:val="28"/>
        </w:rPr>
        <w:t xml:space="preserve"> г.</w:t>
      </w:r>
    </w:p>
    <w:p w14:paraId="14566146" w14:textId="77777777" w:rsidR="005022DB" w:rsidRDefault="005022DB" w:rsidP="005022DB">
      <w:pPr>
        <w:spacing w:line="360" w:lineRule="auto"/>
        <w:jc w:val="both"/>
        <w:rPr>
          <w:b/>
          <w:bCs/>
          <w:sz w:val="28"/>
          <w:szCs w:val="28"/>
        </w:rPr>
      </w:pPr>
    </w:p>
    <w:p w14:paraId="50DE7BD7" w14:textId="77777777" w:rsidR="005022DB" w:rsidRDefault="005022DB" w:rsidP="005022DB">
      <w:pPr>
        <w:rPr>
          <w:b/>
          <w:bCs/>
          <w:caps/>
        </w:rPr>
      </w:pPr>
      <w:r>
        <w:rPr>
          <w:caps/>
          <w:sz w:val="28"/>
          <w:szCs w:val="28"/>
        </w:rPr>
        <w:t>РазработчикИ:</w:t>
      </w:r>
      <w:r>
        <w:rPr>
          <w:b/>
          <w:bCs/>
          <w:caps/>
        </w:rPr>
        <w:tab/>
      </w:r>
    </w:p>
    <w:p w14:paraId="0241D6E7" w14:textId="77777777" w:rsidR="005022DB" w:rsidRDefault="005022DB" w:rsidP="005022DB">
      <w:pPr>
        <w:rPr>
          <w:b/>
          <w:bCs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5"/>
        <w:gridCol w:w="3165"/>
        <w:gridCol w:w="3165"/>
      </w:tblGrid>
      <w:tr w:rsidR="005022DB" w14:paraId="4D6D29AE" w14:textId="77777777" w:rsidTr="00407659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0FB2" w14:textId="77777777" w:rsidR="005022DB" w:rsidRDefault="005022DB" w:rsidP="004076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E6DA" w14:textId="77777777" w:rsidR="005022DB" w:rsidRDefault="005022DB" w:rsidP="004076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F2BD" w14:textId="77777777" w:rsidR="005022DB" w:rsidRDefault="005022DB" w:rsidP="004076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Инициалы, фамилия</w:t>
            </w:r>
          </w:p>
        </w:tc>
      </w:tr>
      <w:tr w:rsidR="005022DB" w14:paraId="264EB291" w14:textId="77777777" w:rsidTr="00407659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DD10" w14:textId="77777777" w:rsidR="005022DB" w:rsidRDefault="005022DB" w:rsidP="004076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ГБПОУ «УКРТБ»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9B62" w14:textId="77777777" w:rsidR="005022DB" w:rsidRDefault="005022DB" w:rsidP="005022DB">
            <w:pPr>
              <w:tabs>
                <w:tab w:val="right" w:pos="294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  <w:p w14:paraId="6AB2E015" w14:textId="77777777" w:rsidR="005022DB" w:rsidRDefault="005022DB" w:rsidP="005022DB">
            <w:pPr>
              <w:tabs>
                <w:tab w:val="right" w:pos="294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6B87" w14:textId="77777777" w:rsidR="005022DB" w:rsidRDefault="005022DB" w:rsidP="004076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Елистратова Э.Р.</w:t>
            </w:r>
          </w:p>
          <w:p w14:paraId="47691B72" w14:textId="77777777" w:rsidR="005022DB" w:rsidRPr="005022DB" w:rsidRDefault="005022DB" w:rsidP="004076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Якупова А.С.</w:t>
            </w:r>
          </w:p>
        </w:tc>
      </w:tr>
    </w:tbl>
    <w:p w14:paraId="34252976" w14:textId="77777777" w:rsidR="005022DB" w:rsidRDefault="005022DB" w:rsidP="005022DB">
      <w:pPr>
        <w:rPr>
          <w:b/>
          <w:bCs/>
          <w:sz w:val="28"/>
          <w:szCs w:val="28"/>
        </w:rPr>
      </w:pPr>
    </w:p>
    <w:p w14:paraId="10B463F8" w14:textId="77777777" w:rsidR="005022DB" w:rsidRDefault="005022DB" w:rsidP="005022DB">
      <w:pPr>
        <w:rPr>
          <w:b/>
          <w:bCs/>
          <w:sz w:val="28"/>
          <w:szCs w:val="28"/>
        </w:rPr>
      </w:pPr>
    </w:p>
    <w:p w14:paraId="736BDB3C" w14:textId="77777777" w:rsidR="005022DB" w:rsidRDefault="005022DB" w:rsidP="005022DB">
      <w:pPr>
        <w:jc w:val="center"/>
        <w:rPr>
          <w:sz w:val="28"/>
          <w:szCs w:val="28"/>
        </w:rPr>
      </w:pPr>
      <w:r>
        <w:rPr>
          <w:b/>
        </w:rPr>
        <w:t>Содержание</w:t>
      </w:r>
    </w:p>
    <w:p w14:paraId="0BC68B34" w14:textId="77777777" w:rsidR="005022DB" w:rsidRDefault="005022DB" w:rsidP="005022DB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80"/>
        <w:gridCol w:w="673"/>
      </w:tblGrid>
      <w:tr w:rsidR="005022DB" w14:paraId="0554E1A1" w14:textId="77777777" w:rsidTr="00407659">
        <w:tc>
          <w:tcPr>
            <w:tcW w:w="9180" w:type="dxa"/>
          </w:tcPr>
          <w:p w14:paraId="5AD70DD9" w14:textId="77777777" w:rsidR="005022DB" w:rsidRDefault="005022DB" w:rsidP="00407659">
            <w:pPr>
              <w:jc w:val="center"/>
            </w:pPr>
          </w:p>
        </w:tc>
        <w:tc>
          <w:tcPr>
            <w:tcW w:w="673" w:type="dxa"/>
            <w:hideMark/>
          </w:tcPr>
          <w:p w14:paraId="073B345F" w14:textId="77777777" w:rsidR="005022DB" w:rsidRDefault="005022DB" w:rsidP="00407659"/>
        </w:tc>
      </w:tr>
      <w:tr w:rsidR="005022DB" w14:paraId="243B0C72" w14:textId="77777777" w:rsidTr="00407659">
        <w:tc>
          <w:tcPr>
            <w:tcW w:w="9180" w:type="dxa"/>
          </w:tcPr>
          <w:p w14:paraId="24608B0C" w14:textId="77777777" w:rsidR="005022DB" w:rsidRDefault="005022DB" w:rsidP="00407659">
            <w:pPr>
              <w:jc w:val="center"/>
            </w:pPr>
          </w:p>
        </w:tc>
        <w:tc>
          <w:tcPr>
            <w:tcW w:w="673" w:type="dxa"/>
          </w:tcPr>
          <w:p w14:paraId="26C30F9F" w14:textId="77777777" w:rsidR="005022DB" w:rsidRDefault="005022DB" w:rsidP="00407659"/>
        </w:tc>
      </w:tr>
      <w:tr w:rsidR="005022DB" w14:paraId="5C8AE810" w14:textId="77777777" w:rsidTr="00407659">
        <w:tc>
          <w:tcPr>
            <w:tcW w:w="9180" w:type="dxa"/>
            <w:hideMark/>
          </w:tcPr>
          <w:p w14:paraId="08594869" w14:textId="77777777" w:rsidR="005022DB" w:rsidRDefault="005022DB" w:rsidP="00407659">
            <w:r>
              <w:t>Структура и содержание практики</w:t>
            </w:r>
          </w:p>
        </w:tc>
        <w:tc>
          <w:tcPr>
            <w:tcW w:w="673" w:type="dxa"/>
            <w:hideMark/>
          </w:tcPr>
          <w:p w14:paraId="643B9333" w14:textId="77777777" w:rsidR="005022DB" w:rsidRDefault="005022DB" w:rsidP="00407659">
            <w:pPr>
              <w:jc w:val="center"/>
            </w:pPr>
          </w:p>
        </w:tc>
      </w:tr>
      <w:tr w:rsidR="005022DB" w14:paraId="134A6DBD" w14:textId="77777777" w:rsidTr="00407659">
        <w:tc>
          <w:tcPr>
            <w:tcW w:w="9180" w:type="dxa"/>
          </w:tcPr>
          <w:p w14:paraId="57F5942A" w14:textId="77777777" w:rsidR="005022DB" w:rsidRDefault="005022DB" w:rsidP="00407659"/>
        </w:tc>
        <w:tc>
          <w:tcPr>
            <w:tcW w:w="673" w:type="dxa"/>
          </w:tcPr>
          <w:p w14:paraId="0341EDBF" w14:textId="77777777" w:rsidR="005022DB" w:rsidRDefault="005022DB" w:rsidP="00407659">
            <w:pPr>
              <w:jc w:val="center"/>
            </w:pPr>
          </w:p>
        </w:tc>
      </w:tr>
      <w:tr w:rsidR="005022DB" w14:paraId="73F34C48" w14:textId="77777777" w:rsidTr="00407659">
        <w:tc>
          <w:tcPr>
            <w:tcW w:w="9180" w:type="dxa"/>
            <w:hideMark/>
          </w:tcPr>
          <w:p w14:paraId="2960ABBA" w14:textId="77777777" w:rsidR="005022DB" w:rsidRDefault="005022DB" w:rsidP="00407659">
            <w:r>
              <w:t>Цели и задачи практики</w:t>
            </w:r>
          </w:p>
        </w:tc>
        <w:tc>
          <w:tcPr>
            <w:tcW w:w="673" w:type="dxa"/>
            <w:hideMark/>
          </w:tcPr>
          <w:p w14:paraId="7CA8D4A9" w14:textId="77777777" w:rsidR="005022DB" w:rsidRDefault="005022DB" w:rsidP="00407659">
            <w:pPr>
              <w:jc w:val="center"/>
            </w:pPr>
          </w:p>
        </w:tc>
      </w:tr>
      <w:tr w:rsidR="005022DB" w14:paraId="23780AD8" w14:textId="77777777" w:rsidTr="00407659">
        <w:tc>
          <w:tcPr>
            <w:tcW w:w="9180" w:type="dxa"/>
          </w:tcPr>
          <w:p w14:paraId="57C24DC8" w14:textId="77777777" w:rsidR="005022DB" w:rsidRDefault="005022DB" w:rsidP="00407659"/>
        </w:tc>
        <w:tc>
          <w:tcPr>
            <w:tcW w:w="673" w:type="dxa"/>
          </w:tcPr>
          <w:p w14:paraId="542ED396" w14:textId="77777777" w:rsidR="005022DB" w:rsidRDefault="005022DB" w:rsidP="00407659">
            <w:pPr>
              <w:jc w:val="center"/>
            </w:pPr>
          </w:p>
        </w:tc>
      </w:tr>
      <w:tr w:rsidR="005022DB" w14:paraId="11A3663C" w14:textId="77777777" w:rsidTr="00407659">
        <w:tc>
          <w:tcPr>
            <w:tcW w:w="9180" w:type="dxa"/>
            <w:hideMark/>
          </w:tcPr>
          <w:p w14:paraId="4F44C2C8" w14:textId="77777777" w:rsidR="005022DB" w:rsidRDefault="005022DB" w:rsidP="00407659">
            <w:r>
              <w:t>Планируемые результаты освоения программы практики</w:t>
            </w:r>
          </w:p>
        </w:tc>
        <w:tc>
          <w:tcPr>
            <w:tcW w:w="673" w:type="dxa"/>
            <w:hideMark/>
          </w:tcPr>
          <w:p w14:paraId="1BF142FB" w14:textId="77777777" w:rsidR="005022DB" w:rsidRDefault="005022DB" w:rsidP="00407659">
            <w:pPr>
              <w:jc w:val="center"/>
            </w:pPr>
          </w:p>
        </w:tc>
      </w:tr>
      <w:tr w:rsidR="005022DB" w14:paraId="73B00384" w14:textId="77777777" w:rsidTr="00407659">
        <w:tc>
          <w:tcPr>
            <w:tcW w:w="9180" w:type="dxa"/>
          </w:tcPr>
          <w:p w14:paraId="4495D779" w14:textId="77777777" w:rsidR="005022DB" w:rsidRDefault="005022DB" w:rsidP="00407659"/>
        </w:tc>
        <w:tc>
          <w:tcPr>
            <w:tcW w:w="673" w:type="dxa"/>
          </w:tcPr>
          <w:p w14:paraId="43782854" w14:textId="77777777" w:rsidR="005022DB" w:rsidRDefault="005022DB" w:rsidP="00407659">
            <w:pPr>
              <w:jc w:val="center"/>
            </w:pPr>
          </w:p>
        </w:tc>
      </w:tr>
      <w:tr w:rsidR="005022DB" w14:paraId="7512BB75" w14:textId="77777777" w:rsidTr="00407659">
        <w:tc>
          <w:tcPr>
            <w:tcW w:w="9180" w:type="dxa"/>
            <w:hideMark/>
          </w:tcPr>
          <w:p w14:paraId="4283D976" w14:textId="77777777" w:rsidR="005022DB" w:rsidRDefault="005022DB" w:rsidP="00407659">
            <w:r>
              <w:t>Требования к оформлению отчета</w:t>
            </w:r>
          </w:p>
        </w:tc>
        <w:tc>
          <w:tcPr>
            <w:tcW w:w="673" w:type="dxa"/>
            <w:hideMark/>
          </w:tcPr>
          <w:p w14:paraId="573A5D1B" w14:textId="77777777" w:rsidR="005022DB" w:rsidRDefault="005022DB" w:rsidP="00407659">
            <w:pPr>
              <w:jc w:val="center"/>
            </w:pPr>
          </w:p>
        </w:tc>
      </w:tr>
      <w:tr w:rsidR="005022DB" w14:paraId="26CAC763" w14:textId="77777777" w:rsidTr="00407659">
        <w:tc>
          <w:tcPr>
            <w:tcW w:w="9180" w:type="dxa"/>
          </w:tcPr>
          <w:p w14:paraId="6AAE71DC" w14:textId="77777777" w:rsidR="005022DB" w:rsidRDefault="005022DB" w:rsidP="00407659"/>
        </w:tc>
        <w:tc>
          <w:tcPr>
            <w:tcW w:w="673" w:type="dxa"/>
          </w:tcPr>
          <w:p w14:paraId="4152F697" w14:textId="77777777" w:rsidR="005022DB" w:rsidRDefault="005022DB" w:rsidP="00407659">
            <w:pPr>
              <w:jc w:val="center"/>
            </w:pPr>
          </w:p>
        </w:tc>
      </w:tr>
      <w:tr w:rsidR="005022DB" w14:paraId="0A48283E" w14:textId="77777777" w:rsidTr="00407659">
        <w:tc>
          <w:tcPr>
            <w:tcW w:w="9180" w:type="dxa"/>
            <w:hideMark/>
          </w:tcPr>
          <w:p w14:paraId="4C4FF436" w14:textId="77777777" w:rsidR="005022DB" w:rsidRDefault="005022DB" w:rsidP="00407659">
            <w:r>
              <w:t>Требования к соблюдению техники безопасности и пожарной безопасности</w:t>
            </w:r>
          </w:p>
        </w:tc>
        <w:tc>
          <w:tcPr>
            <w:tcW w:w="673" w:type="dxa"/>
            <w:hideMark/>
          </w:tcPr>
          <w:p w14:paraId="32588DE4" w14:textId="77777777" w:rsidR="005022DB" w:rsidRDefault="005022DB" w:rsidP="00407659">
            <w:pPr>
              <w:jc w:val="center"/>
            </w:pPr>
          </w:p>
        </w:tc>
      </w:tr>
      <w:tr w:rsidR="005022DB" w14:paraId="22736DF3" w14:textId="77777777" w:rsidTr="00407659">
        <w:tc>
          <w:tcPr>
            <w:tcW w:w="9180" w:type="dxa"/>
          </w:tcPr>
          <w:p w14:paraId="0D3C7FC9" w14:textId="77777777" w:rsidR="005022DB" w:rsidRDefault="005022DB" w:rsidP="00407659"/>
        </w:tc>
        <w:tc>
          <w:tcPr>
            <w:tcW w:w="673" w:type="dxa"/>
            <w:hideMark/>
          </w:tcPr>
          <w:p w14:paraId="64FEEA67" w14:textId="77777777" w:rsidR="005022DB" w:rsidRDefault="005022DB" w:rsidP="00407659">
            <w:pPr>
              <w:jc w:val="center"/>
            </w:pPr>
          </w:p>
        </w:tc>
      </w:tr>
      <w:tr w:rsidR="005022DB" w14:paraId="2BA451C6" w14:textId="77777777" w:rsidTr="00407659">
        <w:tc>
          <w:tcPr>
            <w:tcW w:w="9180" w:type="dxa"/>
            <w:hideMark/>
          </w:tcPr>
          <w:p w14:paraId="414DD8C5" w14:textId="77777777" w:rsidR="005022DB" w:rsidRDefault="005022DB" w:rsidP="00407659">
            <w:r>
              <w:rPr>
                <w:bCs/>
              </w:rPr>
              <w:t>Перечень рекомендуемых учебных изданий, Интернет-ресурсов, дополнительной литературы</w:t>
            </w:r>
          </w:p>
        </w:tc>
        <w:tc>
          <w:tcPr>
            <w:tcW w:w="673" w:type="dxa"/>
            <w:hideMark/>
          </w:tcPr>
          <w:p w14:paraId="6281E112" w14:textId="77777777" w:rsidR="005022DB" w:rsidRDefault="005022DB" w:rsidP="00407659">
            <w:pPr>
              <w:jc w:val="center"/>
            </w:pPr>
          </w:p>
        </w:tc>
      </w:tr>
      <w:tr w:rsidR="005022DB" w14:paraId="020C8935" w14:textId="77777777" w:rsidTr="00407659">
        <w:tc>
          <w:tcPr>
            <w:tcW w:w="9180" w:type="dxa"/>
          </w:tcPr>
          <w:p w14:paraId="59E1D16D" w14:textId="77777777" w:rsidR="005022DB" w:rsidRDefault="005022DB" w:rsidP="00407659"/>
        </w:tc>
        <w:tc>
          <w:tcPr>
            <w:tcW w:w="673" w:type="dxa"/>
          </w:tcPr>
          <w:p w14:paraId="472C1ACA" w14:textId="77777777" w:rsidR="005022DB" w:rsidRDefault="005022DB" w:rsidP="00407659">
            <w:pPr>
              <w:jc w:val="center"/>
            </w:pPr>
          </w:p>
        </w:tc>
      </w:tr>
      <w:tr w:rsidR="005022DB" w14:paraId="2EF62B06" w14:textId="77777777" w:rsidTr="00407659">
        <w:tc>
          <w:tcPr>
            <w:tcW w:w="9180" w:type="dxa"/>
            <w:hideMark/>
          </w:tcPr>
          <w:p w14:paraId="35F87738" w14:textId="77777777" w:rsidR="005022DB" w:rsidRDefault="005022DB" w:rsidP="00407659">
            <w:r>
              <w:t>Аттестационный лист (задание на практику)</w:t>
            </w:r>
          </w:p>
        </w:tc>
        <w:tc>
          <w:tcPr>
            <w:tcW w:w="673" w:type="dxa"/>
            <w:hideMark/>
          </w:tcPr>
          <w:p w14:paraId="18026555" w14:textId="77777777" w:rsidR="005022DB" w:rsidRDefault="005022DB" w:rsidP="00407659">
            <w:pPr>
              <w:jc w:val="center"/>
            </w:pPr>
          </w:p>
        </w:tc>
      </w:tr>
    </w:tbl>
    <w:p w14:paraId="34DD410C" w14:textId="77777777" w:rsidR="005022DB" w:rsidRDefault="005022DB" w:rsidP="005022DB">
      <w:pPr>
        <w:jc w:val="center"/>
        <w:rPr>
          <w:b/>
        </w:rPr>
      </w:pPr>
    </w:p>
    <w:p w14:paraId="27154838" w14:textId="77777777" w:rsidR="005022DB" w:rsidRDefault="005022DB" w:rsidP="005022DB">
      <w:pPr>
        <w:jc w:val="center"/>
        <w:rPr>
          <w:b/>
        </w:rPr>
      </w:pPr>
    </w:p>
    <w:p w14:paraId="76806488" w14:textId="77777777" w:rsidR="005022DB" w:rsidRDefault="005022DB" w:rsidP="005022DB">
      <w:pPr>
        <w:jc w:val="center"/>
        <w:rPr>
          <w:b/>
        </w:rPr>
      </w:pPr>
    </w:p>
    <w:p w14:paraId="369DAD98" w14:textId="77777777" w:rsidR="005022DB" w:rsidRDefault="005022DB" w:rsidP="005022DB">
      <w:pPr>
        <w:jc w:val="center"/>
        <w:rPr>
          <w:b/>
        </w:rPr>
      </w:pPr>
    </w:p>
    <w:p w14:paraId="5A19612E" w14:textId="77777777" w:rsidR="005022DB" w:rsidRDefault="005022DB" w:rsidP="005022DB">
      <w:pPr>
        <w:jc w:val="center"/>
        <w:rPr>
          <w:b/>
        </w:rPr>
      </w:pPr>
    </w:p>
    <w:p w14:paraId="1AB20E0F" w14:textId="77777777" w:rsidR="005022DB" w:rsidRDefault="005022DB" w:rsidP="005022DB">
      <w:pPr>
        <w:jc w:val="center"/>
        <w:rPr>
          <w:b/>
        </w:rPr>
      </w:pPr>
    </w:p>
    <w:p w14:paraId="3BD221F4" w14:textId="77777777" w:rsidR="005022DB" w:rsidRDefault="005022DB" w:rsidP="005022DB">
      <w:pPr>
        <w:jc w:val="center"/>
        <w:rPr>
          <w:b/>
        </w:rPr>
      </w:pPr>
    </w:p>
    <w:p w14:paraId="076D5294" w14:textId="77777777" w:rsidR="005022DB" w:rsidRDefault="005022DB" w:rsidP="005022DB">
      <w:pPr>
        <w:jc w:val="center"/>
        <w:rPr>
          <w:b/>
        </w:rPr>
      </w:pPr>
    </w:p>
    <w:p w14:paraId="0805AF71" w14:textId="77777777" w:rsidR="005022DB" w:rsidRDefault="005022DB" w:rsidP="005022DB">
      <w:pPr>
        <w:jc w:val="center"/>
        <w:rPr>
          <w:b/>
        </w:rPr>
      </w:pPr>
    </w:p>
    <w:p w14:paraId="5D2833F4" w14:textId="77777777" w:rsidR="005022DB" w:rsidRDefault="005022DB" w:rsidP="005022DB">
      <w:pPr>
        <w:jc w:val="center"/>
        <w:rPr>
          <w:b/>
        </w:rPr>
      </w:pPr>
    </w:p>
    <w:p w14:paraId="6A5DF06E" w14:textId="77777777" w:rsidR="005022DB" w:rsidRDefault="005022DB" w:rsidP="005022DB">
      <w:pPr>
        <w:jc w:val="center"/>
        <w:rPr>
          <w:b/>
        </w:rPr>
      </w:pPr>
    </w:p>
    <w:p w14:paraId="30DD8F2B" w14:textId="77777777" w:rsidR="005022DB" w:rsidRDefault="005022DB" w:rsidP="005022DB">
      <w:pPr>
        <w:jc w:val="center"/>
        <w:rPr>
          <w:b/>
        </w:rPr>
      </w:pPr>
    </w:p>
    <w:p w14:paraId="3ECA2AFB" w14:textId="77777777" w:rsidR="005022DB" w:rsidRDefault="005022DB" w:rsidP="005022DB">
      <w:pPr>
        <w:jc w:val="center"/>
        <w:rPr>
          <w:b/>
        </w:rPr>
      </w:pPr>
    </w:p>
    <w:p w14:paraId="6CDFA829" w14:textId="77777777" w:rsidR="005022DB" w:rsidRDefault="005022DB" w:rsidP="005022DB">
      <w:pPr>
        <w:jc w:val="center"/>
        <w:rPr>
          <w:b/>
        </w:rPr>
      </w:pPr>
    </w:p>
    <w:p w14:paraId="5B4329F3" w14:textId="77777777" w:rsidR="005022DB" w:rsidRDefault="005022DB" w:rsidP="005022DB">
      <w:pPr>
        <w:jc w:val="center"/>
        <w:rPr>
          <w:b/>
        </w:rPr>
      </w:pPr>
    </w:p>
    <w:p w14:paraId="3AAD2F43" w14:textId="77777777" w:rsidR="005022DB" w:rsidRDefault="005022DB" w:rsidP="005022DB">
      <w:pPr>
        <w:jc w:val="center"/>
        <w:rPr>
          <w:b/>
        </w:rPr>
      </w:pPr>
    </w:p>
    <w:p w14:paraId="20FAEAF8" w14:textId="77777777" w:rsidR="005022DB" w:rsidRDefault="005022DB" w:rsidP="005022DB">
      <w:pPr>
        <w:jc w:val="center"/>
        <w:rPr>
          <w:b/>
        </w:rPr>
      </w:pPr>
    </w:p>
    <w:p w14:paraId="5514E676" w14:textId="77777777" w:rsidR="005022DB" w:rsidRDefault="005022DB" w:rsidP="005022DB">
      <w:pPr>
        <w:jc w:val="center"/>
        <w:rPr>
          <w:b/>
        </w:rPr>
      </w:pPr>
    </w:p>
    <w:p w14:paraId="1DDA29D1" w14:textId="77777777" w:rsidR="005022DB" w:rsidRDefault="005022DB" w:rsidP="005022DB">
      <w:pPr>
        <w:jc w:val="center"/>
        <w:rPr>
          <w:b/>
        </w:rPr>
      </w:pPr>
    </w:p>
    <w:p w14:paraId="5582EE72" w14:textId="77777777" w:rsidR="005022DB" w:rsidRDefault="005022DB" w:rsidP="005022DB">
      <w:pPr>
        <w:jc w:val="center"/>
        <w:rPr>
          <w:b/>
        </w:rPr>
      </w:pPr>
    </w:p>
    <w:p w14:paraId="1B027C1C" w14:textId="77777777" w:rsidR="005022DB" w:rsidRDefault="005022DB" w:rsidP="005022DB">
      <w:pPr>
        <w:jc w:val="center"/>
        <w:rPr>
          <w:b/>
        </w:rPr>
      </w:pPr>
    </w:p>
    <w:p w14:paraId="495FF8D7" w14:textId="77777777" w:rsidR="005022DB" w:rsidRDefault="005022DB" w:rsidP="005022DB">
      <w:pPr>
        <w:jc w:val="center"/>
        <w:rPr>
          <w:b/>
        </w:rPr>
      </w:pPr>
    </w:p>
    <w:p w14:paraId="01DA3291" w14:textId="77777777" w:rsidR="005022DB" w:rsidRDefault="005022DB" w:rsidP="005022DB">
      <w:pPr>
        <w:jc w:val="center"/>
        <w:rPr>
          <w:b/>
        </w:rPr>
      </w:pPr>
    </w:p>
    <w:p w14:paraId="2AD28BB7" w14:textId="77777777" w:rsidR="005022DB" w:rsidRDefault="005022DB" w:rsidP="005022DB">
      <w:pPr>
        <w:jc w:val="center"/>
        <w:rPr>
          <w:b/>
        </w:rPr>
      </w:pPr>
    </w:p>
    <w:p w14:paraId="6A46B74F" w14:textId="77777777" w:rsidR="00393117" w:rsidRPr="00264C9C" w:rsidRDefault="00393117" w:rsidP="00A05F15">
      <w:pPr>
        <w:jc w:val="center"/>
        <w:rPr>
          <w:b/>
        </w:rPr>
      </w:pPr>
      <w:r w:rsidRPr="00264C9C">
        <w:rPr>
          <w:b/>
        </w:rPr>
        <w:lastRenderedPageBreak/>
        <w:t>Структура и содержание практики</w:t>
      </w:r>
    </w:p>
    <w:p w14:paraId="35F33BA6" w14:textId="77777777" w:rsidR="000E740A" w:rsidRDefault="000E740A" w:rsidP="00264C9C">
      <w:pPr>
        <w:jc w:val="center"/>
      </w:pPr>
    </w:p>
    <w:p w14:paraId="4F442300" w14:textId="77777777" w:rsidR="00945115" w:rsidRDefault="005022DB" w:rsidP="00264C9C">
      <w:pPr>
        <w:jc w:val="center"/>
      </w:pPr>
      <w:r>
        <w:t>(</w:t>
      </w:r>
      <w:r w:rsidR="001E340C">
        <w:t>4</w:t>
      </w:r>
      <w:r w:rsidR="00264C9C" w:rsidRPr="00264C9C">
        <w:t xml:space="preserve"> курс </w:t>
      </w:r>
      <w:r w:rsidR="000E740A">
        <w:t>7</w:t>
      </w:r>
      <w:r w:rsidR="00264C9C" w:rsidRPr="00264C9C">
        <w:t xml:space="preserve"> семестр</w:t>
      </w:r>
      <w:r>
        <w:t>)</w:t>
      </w:r>
    </w:p>
    <w:p w14:paraId="03FF8CB9" w14:textId="77777777" w:rsidR="001534D8" w:rsidRDefault="001534D8" w:rsidP="00264C9C">
      <w:pPr>
        <w:jc w:val="center"/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7353"/>
        <w:gridCol w:w="1620"/>
      </w:tblGrid>
      <w:tr w:rsidR="001534D8" w:rsidRPr="00E97704" w14:paraId="170963FA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640E3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№ п/п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440B2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Наименование видов, разделов и тем практики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CCCC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Количество</w:t>
            </w:r>
          </w:p>
          <w:p w14:paraId="791789AB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 xml:space="preserve">часов </w:t>
            </w:r>
          </w:p>
        </w:tc>
      </w:tr>
      <w:tr w:rsidR="007E2FF4" w:rsidRPr="00E97704" w14:paraId="5EA19805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353A" w14:textId="77777777" w:rsidR="007E2FF4" w:rsidRPr="001534D8" w:rsidRDefault="007E2FF4" w:rsidP="001534D8">
            <w:pPr>
              <w:jc w:val="center"/>
            </w:pPr>
            <w:r w:rsidRPr="001534D8">
              <w:t>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FCFE1" w14:textId="77777777" w:rsidR="007E2FF4" w:rsidRPr="00A673E6" w:rsidRDefault="007E2FF4" w:rsidP="007E2FF4">
            <w:r w:rsidRPr="00A673E6">
              <w:t>Проведение инструктажа по технике безопасности. Ознакомление с предприятием. Получение заданий по тематике.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6D476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0E740A" w:rsidRPr="00E97704" w14:paraId="33D40A43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D9E5" w14:textId="77777777" w:rsidR="000E740A" w:rsidRPr="001534D8" w:rsidRDefault="000E740A" w:rsidP="001534D8">
            <w:pPr>
              <w:jc w:val="center"/>
            </w:pPr>
            <w:r w:rsidRPr="001534D8">
              <w:t>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11D79" w14:textId="77777777"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Установка и монтаж телекоммуникационных систем.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B1C1" w14:textId="77777777"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 w:rsidRPr="00E97704" w14:paraId="7BB65D18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A7B50" w14:textId="77777777" w:rsidR="000E740A" w:rsidRPr="001534D8" w:rsidRDefault="000E740A" w:rsidP="001534D8">
            <w:pPr>
              <w:jc w:val="center"/>
            </w:pPr>
            <w:r w:rsidRPr="001534D8">
              <w:t>3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99724" w14:textId="77777777"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Первичная инсталляция программного обеспечения телекоммуникационных систем, обслуживание системы управления.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7E2D9" w14:textId="77777777"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 w:rsidRPr="00E97704" w14:paraId="6BB1431C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5FC0" w14:textId="77777777" w:rsidR="000E740A" w:rsidRPr="001534D8" w:rsidRDefault="000E740A" w:rsidP="001534D8">
            <w:pPr>
              <w:jc w:val="center"/>
            </w:pPr>
            <w:r w:rsidRPr="001534D8">
              <w:t>4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C104F" w14:textId="77777777"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Мониторинг работоспособности оборудования телекоммуникационных систем,  линий абонентского доступа.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A6C16" w14:textId="77777777"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 w:rsidRPr="00E97704" w14:paraId="6A08F34D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6F14" w14:textId="77777777" w:rsidR="000E740A" w:rsidRPr="001534D8" w:rsidRDefault="000E740A" w:rsidP="001534D8">
            <w:pPr>
              <w:jc w:val="center"/>
            </w:pPr>
            <w:r w:rsidRPr="001534D8">
              <w:t>5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06F0" w14:textId="77777777"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Анализ его результатов,  определение  вида и места повреждения.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19A0" w14:textId="77777777"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 w14:paraId="1C6CDA25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CB8D" w14:textId="77777777"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FE6B8" w14:textId="77777777"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Формирование команд и анализа распечаток в различных системах.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FC7B" w14:textId="77777777"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 w14:paraId="738ED2D8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980A8" w14:textId="77777777" w:rsidR="000E740A" w:rsidRPr="001534D8" w:rsidRDefault="000E740A" w:rsidP="001534D8">
            <w:pPr>
              <w:jc w:val="center"/>
            </w:pPr>
            <w:r w:rsidRPr="001534D8">
              <w:t>7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5DE2" w14:textId="77777777"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Управление станционными и абонентскими данными.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916D" w14:textId="77777777"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 w14:paraId="44C87AAF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B96EA" w14:textId="77777777" w:rsidR="000E740A" w:rsidRPr="001534D8" w:rsidRDefault="000E740A" w:rsidP="001534D8">
            <w:pPr>
              <w:jc w:val="center"/>
            </w:pPr>
            <w:r w:rsidRPr="001534D8">
              <w:t>8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95EF6" w14:textId="77777777"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Тестирование и мониторинг линий и каналов.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CAF92" w14:textId="77777777"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 w14:paraId="22D4D141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77526" w14:textId="77777777" w:rsidR="000E740A" w:rsidRPr="001534D8" w:rsidRDefault="000E740A" w:rsidP="001534D8">
            <w:pPr>
              <w:jc w:val="center"/>
            </w:pPr>
            <w:r w:rsidRPr="001534D8">
              <w:t>9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0A05" w14:textId="77777777"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Анализ обмена сигнальными сообщениями.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B4C25" w14:textId="77777777"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 w14:paraId="7F1D8544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6BBA" w14:textId="77777777" w:rsidR="000E740A" w:rsidRPr="001534D8" w:rsidRDefault="000E740A" w:rsidP="001534D8">
            <w:pPr>
              <w:jc w:val="center"/>
            </w:pPr>
            <w:r w:rsidRPr="001534D8">
              <w:t>10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D927E" w14:textId="77777777" w:rsidR="000E740A" w:rsidRDefault="000E740A" w:rsidP="000E740A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Техническое обслуживание интегрированных программных коммутаторов. </w:t>
            </w:r>
          </w:p>
          <w:p w14:paraId="1999B009" w14:textId="77777777" w:rsidR="000E740A" w:rsidRDefault="000E740A" w:rsidP="000E740A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Подключение абонентского оборудования. </w:t>
            </w:r>
          </w:p>
          <w:p w14:paraId="38030EF4" w14:textId="77777777" w:rsidR="000E740A" w:rsidRPr="00562C72" w:rsidRDefault="000E740A" w:rsidP="00F9380E">
            <w:pPr>
              <w:rPr>
                <w:rFonts w:eastAsia="Times New Roman"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17DA1" w14:textId="77777777"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 w14:paraId="5365B8A8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849B" w14:textId="77777777" w:rsidR="000E740A" w:rsidRPr="001534D8" w:rsidRDefault="000E740A" w:rsidP="001534D8">
            <w:pPr>
              <w:jc w:val="center"/>
            </w:pPr>
            <w:r w:rsidRPr="001534D8">
              <w:t>11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1EE60" w14:textId="77777777" w:rsidR="000E740A" w:rsidRDefault="000E740A" w:rsidP="00F9380E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Устранение повреждений на оборудовании</w:t>
            </w:r>
            <w:r>
              <w:rPr>
                <w:rFonts w:eastAsia="Times New Roman"/>
              </w:rPr>
              <w:t>.</w:t>
            </w:r>
          </w:p>
          <w:p w14:paraId="6BA297F6" w14:textId="77777777" w:rsidR="000E740A" w:rsidRPr="00562C72" w:rsidRDefault="000E740A" w:rsidP="000E740A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Монтаж и испытание  оптических кабелей и  оконечных кабельных устройств связи.</w:t>
            </w:r>
          </w:p>
          <w:p w14:paraId="57ACB652" w14:textId="77777777" w:rsidR="000E740A" w:rsidRPr="00562C72" w:rsidRDefault="000E740A" w:rsidP="000E740A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Техническое обслуживание линейных сооружений связи.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B4EAB" w14:textId="77777777"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7E2FF4" w14:paraId="29797B3D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9EA43" w14:textId="77777777" w:rsidR="007E2FF4" w:rsidRPr="001534D8" w:rsidRDefault="007E2FF4" w:rsidP="001534D8">
            <w:pPr>
              <w:jc w:val="center"/>
            </w:pPr>
            <w:r w:rsidRPr="001534D8">
              <w:t>12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CF06" w14:textId="77777777" w:rsidR="007E2FF4" w:rsidRDefault="007E2FF4" w:rsidP="007E2FF4">
            <w:r w:rsidRPr="00A673E6">
              <w:t>Оформление отчета. Участие в зачет-конферении по производственной практике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0C58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1534D8" w:rsidRPr="00264C9C" w14:paraId="383AF487" w14:textId="77777777">
        <w:trPr>
          <w:trHeight w:val="325"/>
        </w:trPr>
        <w:tc>
          <w:tcPr>
            <w:tcW w:w="7995" w:type="dxa"/>
            <w:gridSpan w:val="2"/>
          </w:tcPr>
          <w:p w14:paraId="3479A2F6" w14:textId="77777777" w:rsidR="001534D8" w:rsidRPr="005022DB" w:rsidRDefault="001534D8" w:rsidP="00A05F15">
            <w:pPr>
              <w:pStyle w:val="4"/>
              <w:rPr>
                <w:b/>
                <w:szCs w:val="24"/>
              </w:rPr>
            </w:pPr>
            <w:r w:rsidRPr="005022DB">
              <w:rPr>
                <w:b/>
                <w:szCs w:val="24"/>
              </w:rPr>
              <w:t>Всего</w:t>
            </w:r>
          </w:p>
        </w:tc>
        <w:tc>
          <w:tcPr>
            <w:tcW w:w="1620" w:type="dxa"/>
          </w:tcPr>
          <w:p w14:paraId="396D7C01" w14:textId="77777777" w:rsidR="001534D8" w:rsidRPr="005022DB" w:rsidRDefault="007E2FF4" w:rsidP="00A05F15">
            <w:pPr>
              <w:jc w:val="center"/>
              <w:rPr>
                <w:b/>
                <w:bCs/>
              </w:rPr>
            </w:pPr>
            <w:r w:rsidRPr="005022DB">
              <w:rPr>
                <w:b/>
                <w:bCs/>
              </w:rPr>
              <w:t>72</w:t>
            </w:r>
          </w:p>
        </w:tc>
      </w:tr>
    </w:tbl>
    <w:p w14:paraId="48C3A16E" w14:textId="77777777" w:rsidR="00945115" w:rsidRPr="00264C9C" w:rsidRDefault="00945115" w:rsidP="00A05F15"/>
    <w:p w14:paraId="1414D041" w14:textId="77777777" w:rsidR="00212B85" w:rsidRDefault="00F86387" w:rsidP="005E0C27">
      <w:pPr>
        <w:tabs>
          <w:tab w:val="num" w:pos="0"/>
        </w:tabs>
        <w:jc w:val="center"/>
      </w:pPr>
      <w:r>
        <w:br w:type="page"/>
      </w:r>
      <w:r w:rsidR="00764C8B">
        <w:rPr>
          <w:b/>
        </w:rPr>
        <w:lastRenderedPageBreak/>
        <w:t xml:space="preserve">Цели и задачи </w:t>
      </w:r>
      <w:r w:rsidR="00212B85">
        <w:rPr>
          <w:b/>
        </w:rPr>
        <w:t>практики</w:t>
      </w:r>
    </w:p>
    <w:p w14:paraId="7D86188A" w14:textId="77777777" w:rsidR="00212B85" w:rsidRDefault="00212B85" w:rsidP="005E0C27">
      <w:r w:rsidRPr="008A0EFC">
        <w:t>В результате прохождения практики обучающийся должен получить практический опыт:</w:t>
      </w:r>
    </w:p>
    <w:p w14:paraId="1C68588D" w14:textId="77777777" w:rsidR="000E740A" w:rsidRDefault="000E740A" w:rsidP="005E0C27"/>
    <w:p w14:paraId="6A19DAC8" w14:textId="77777777" w:rsidR="00212B85" w:rsidRPr="00AF4B48" w:rsidRDefault="00212B85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A29A1">
        <w:rPr>
          <w:sz w:val="28"/>
          <w:szCs w:val="28"/>
        </w:rPr>
        <w:t xml:space="preserve">- </w:t>
      </w:r>
      <w:r w:rsidR="000E740A" w:rsidRPr="000E740A">
        <w:rPr>
          <w:szCs w:val="28"/>
        </w:rPr>
        <w:t>техническ</w:t>
      </w:r>
      <w:r w:rsidR="005022DB">
        <w:rPr>
          <w:szCs w:val="28"/>
        </w:rPr>
        <w:t>ой</w:t>
      </w:r>
      <w:r w:rsidR="000E740A" w:rsidRPr="000E740A">
        <w:rPr>
          <w:szCs w:val="28"/>
        </w:rPr>
        <w:t xml:space="preserve"> эксплуатаци</w:t>
      </w:r>
      <w:r w:rsidR="005022DB">
        <w:rPr>
          <w:szCs w:val="28"/>
        </w:rPr>
        <w:t>и</w:t>
      </w:r>
      <w:r w:rsidR="000E740A" w:rsidRPr="000E740A">
        <w:rPr>
          <w:szCs w:val="28"/>
        </w:rPr>
        <w:t xml:space="preserve"> инфокоммуникационных систем связи</w:t>
      </w:r>
    </w:p>
    <w:p w14:paraId="7CEB2862" w14:textId="77777777" w:rsidR="00212B85" w:rsidRPr="00AF4B48" w:rsidRDefault="00212B85" w:rsidP="00A77B5D">
      <w:pPr>
        <w:jc w:val="center"/>
      </w:pPr>
    </w:p>
    <w:p w14:paraId="64792FDC" w14:textId="77777777" w:rsidR="00393117" w:rsidRPr="00264C9C" w:rsidRDefault="00F373F9" w:rsidP="00A77B5D">
      <w:pPr>
        <w:jc w:val="center"/>
        <w:rPr>
          <w:b/>
        </w:rPr>
      </w:pPr>
      <w:r w:rsidRPr="00264C9C">
        <w:rPr>
          <w:b/>
        </w:rPr>
        <w:t>Планируемые р</w:t>
      </w:r>
      <w:r w:rsidR="00393117" w:rsidRPr="00264C9C">
        <w:rPr>
          <w:b/>
        </w:rPr>
        <w:t>езультаты освоения</w:t>
      </w:r>
      <w:r w:rsidR="00F839E3" w:rsidRPr="00264C9C">
        <w:rPr>
          <w:b/>
        </w:rPr>
        <w:t xml:space="preserve"> программы</w:t>
      </w:r>
      <w:r w:rsidR="00393117" w:rsidRPr="00264C9C">
        <w:rPr>
          <w:b/>
        </w:rPr>
        <w:t xml:space="preserve"> практики</w:t>
      </w:r>
    </w:p>
    <w:p w14:paraId="182DF94B" w14:textId="77777777" w:rsidR="00A4421F" w:rsidRPr="00264C9C" w:rsidRDefault="00A4421F" w:rsidP="00A05F15">
      <w:pPr>
        <w:jc w:val="center"/>
        <w:rPr>
          <w:b/>
        </w:rPr>
      </w:pPr>
    </w:p>
    <w:p w14:paraId="36C17B14" w14:textId="77777777"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>Формой отчетности обучающегося по практике является</w:t>
      </w:r>
      <w:r w:rsidR="00AF4B48">
        <w:rPr>
          <w:rStyle w:val="FontStyle35"/>
          <w:rFonts w:eastAsia="Calibri"/>
          <w:sz w:val="24"/>
          <w:szCs w:val="24"/>
        </w:rPr>
        <w:t xml:space="preserve"> отчет</w:t>
      </w:r>
      <w:r w:rsidR="00F86387">
        <w:rPr>
          <w:rStyle w:val="FontStyle35"/>
          <w:rFonts w:eastAsia="Calibri"/>
          <w:sz w:val="24"/>
          <w:szCs w:val="24"/>
        </w:rPr>
        <w:t xml:space="preserve">, </w:t>
      </w:r>
      <w:r w:rsidRPr="00264C9C">
        <w:rPr>
          <w:rStyle w:val="FontStyle35"/>
          <w:rFonts w:eastAsia="Calibri"/>
          <w:sz w:val="24"/>
          <w:szCs w:val="24"/>
        </w:rPr>
        <w:t>подт</w:t>
      </w:r>
      <w:r w:rsidR="00AF4B48">
        <w:rPr>
          <w:rStyle w:val="FontStyle35"/>
          <w:rFonts w:eastAsia="Calibri"/>
          <w:sz w:val="24"/>
          <w:szCs w:val="24"/>
        </w:rPr>
        <w:t>верждающий</w:t>
      </w:r>
      <w:r w:rsidRPr="00264C9C">
        <w:rPr>
          <w:rStyle w:val="FontStyle35"/>
          <w:rFonts w:eastAsia="Calibri"/>
          <w:sz w:val="24"/>
          <w:szCs w:val="24"/>
        </w:rPr>
        <w:t xml:space="preserve"> приобретение обучающимся практич</w:t>
      </w:r>
      <w:r w:rsidR="006379ED" w:rsidRPr="00264C9C">
        <w:rPr>
          <w:rStyle w:val="FontStyle35"/>
          <w:rFonts w:eastAsia="Calibri"/>
          <w:sz w:val="24"/>
          <w:szCs w:val="24"/>
        </w:rPr>
        <w:t xml:space="preserve">еских профессиональных умений по основным видам </w:t>
      </w:r>
      <w:r w:rsidR="00952ED6" w:rsidRPr="00264C9C">
        <w:rPr>
          <w:rStyle w:val="FontStyle35"/>
          <w:rFonts w:eastAsia="Calibri"/>
          <w:sz w:val="24"/>
          <w:szCs w:val="24"/>
        </w:rPr>
        <w:t xml:space="preserve">профессиональной деятельности и </w:t>
      </w:r>
      <w:r w:rsidR="00952ED6" w:rsidRPr="00264C9C">
        <w:t>направл</w:t>
      </w:r>
      <w:r w:rsidR="00AF4B48">
        <w:t>енный</w:t>
      </w:r>
      <w:r w:rsidR="00952ED6" w:rsidRPr="00264C9C">
        <w:t xml:space="preserve"> на фор</w:t>
      </w:r>
      <w:r w:rsidR="00F86387">
        <w:t xml:space="preserve">мирование у обучающегося общих и профессиональных </w:t>
      </w:r>
      <w:r w:rsidR="00952ED6" w:rsidRPr="00264C9C">
        <w:t>компетенций</w:t>
      </w:r>
      <w:r w:rsidR="005E49EB" w:rsidRPr="00264C9C">
        <w:t>.</w:t>
      </w:r>
    </w:p>
    <w:p w14:paraId="379B7706" w14:textId="77777777"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Контроль и оценка результатов освоения практики осуществляется </w:t>
      </w:r>
      <w:r w:rsidR="00587C6C" w:rsidRPr="00264C9C">
        <w:rPr>
          <w:rStyle w:val="FontStyle35"/>
          <w:rFonts w:eastAsia="Calibri"/>
          <w:sz w:val="24"/>
          <w:szCs w:val="24"/>
        </w:rPr>
        <w:t>преподавателем – руководителем практики.</w:t>
      </w:r>
      <w:r w:rsidRPr="00264C9C">
        <w:rPr>
          <w:rStyle w:val="FontStyle35"/>
          <w:rFonts w:eastAsia="Calibri"/>
          <w:sz w:val="24"/>
          <w:szCs w:val="24"/>
        </w:rPr>
        <w:t xml:space="preserve"> </w:t>
      </w:r>
    </w:p>
    <w:p w14:paraId="6231E2F7" w14:textId="77777777" w:rsidR="001A5B06" w:rsidRPr="00264C9C" w:rsidRDefault="001A5B06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2"/>
        <w:gridCol w:w="12"/>
        <w:gridCol w:w="8651"/>
      </w:tblGrid>
      <w:tr w:rsidR="000E740A" w:rsidRPr="001E3B37" w14:paraId="4BB1799C" w14:textId="77777777" w:rsidTr="000E740A">
        <w:tc>
          <w:tcPr>
            <w:tcW w:w="1192" w:type="dxa"/>
          </w:tcPr>
          <w:p w14:paraId="2EDD0A01" w14:textId="77777777" w:rsidR="000E740A" w:rsidRPr="0088718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887187">
              <w:rPr>
                <w:rStyle w:val="ab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663" w:type="dxa"/>
            <w:gridSpan w:val="2"/>
          </w:tcPr>
          <w:p w14:paraId="70D58DE5" w14:textId="77777777" w:rsidR="000E740A" w:rsidRPr="0088718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887187">
              <w:rPr>
                <w:rStyle w:val="ab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0E740A" w:rsidRPr="001E3B37" w14:paraId="5D831431" w14:textId="77777777" w:rsidTr="000E740A">
        <w:trPr>
          <w:trHeight w:val="327"/>
        </w:trPr>
        <w:tc>
          <w:tcPr>
            <w:tcW w:w="1192" w:type="dxa"/>
          </w:tcPr>
          <w:p w14:paraId="72933368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01</w:t>
            </w:r>
          </w:p>
        </w:tc>
        <w:tc>
          <w:tcPr>
            <w:tcW w:w="8663" w:type="dxa"/>
            <w:gridSpan w:val="2"/>
          </w:tcPr>
          <w:p w14:paraId="1427FF8A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E740A" w:rsidRPr="001E3B37" w14:paraId="4FEB5CD2" w14:textId="77777777" w:rsidTr="000E740A">
        <w:tc>
          <w:tcPr>
            <w:tcW w:w="1192" w:type="dxa"/>
          </w:tcPr>
          <w:p w14:paraId="08AA8B73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02</w:t>
            </w:r>
          </w:p>
        </w:tc>
        <w:tc>
          <w:tcPr>
            <w:tcW w:w="8663" w:type="dxa"/>
            <w:gridSpan w:val="2"/>
          </w:tcPr>
          <w:p w14:paraId="11B4609F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0E740A" w:rsidRPr="001E3B37" w14:paraId="77455B9B" w14:textId="77777777" w:rsidTr="000E740A">
        <w:tc>
          <w:tcPr>
            <w:tcW w:w="1192" w:type="dxa"/>
          </w:tcPr>
          <w:p w14:paraId="1354D2D0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03</w:t>
            </w:r>
          </w:p>
        </w:tc>
        <w:tc>
          <w:tcPr>
            <w:tcW w:w="8663" w:type="dxa"/>
            <w:gridSpan w:val="2"/>
          </w:tcPr>
          <w:p w14:paraId="382825F8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E740A" w:rsidRPr="001E3B37" w14:paraId="281E57BC" w14:textId="77777777" w:rsidTr="000E740A">
        <w:tc>
          <w:tcPr>
            <w:tcW w:w="1192" w:type="dxa"/>
          </w:tcPr>
          <w:p w14:paraId="3AD83235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04</w:t>
            </w:r>
          </w:p>
        </w:tc>
        <w:tc>
          <w:tcPr>
            <w:tcW w:w="8663" w:type="dxa"/>
            <w:gridSpan w:val="2"/>
          </w:tcPr>
          <w:p w14:paraId="130B007C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E740A" w:rsidRPr="001E3B37" w14:paraId="7362EF60" w14:textId="77777777" w:rsidTr="000E740A">
        <w:tc>
          <w:tcPr>
            <w:tcW w:w="1192" w:type="dxa"/>
          </w:tcPr>
          <w:p w14:paraId="2F18941A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05</w:t>
            </w:r>
          </w:p>
        </w:tc>
        <w:tc>
          <w:tcPr>
            <w:tcW w:w="8663" w:type="dxa"/>
            <w:gridSpan w:val="2"/>
          </w:tcPr>
          <w:p w14:paraId="5CF663E3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E740A" w:rsidRPr="001E3B37" w14:paraId="40CD1C6E" w14:textId="77777777" w:rsidTr="000E740A">
        <w:tc>
          <w:tcPr>
            <w:tcW w:w="1192" w:type="dxa"/>
          </w:tcPr>
          <w:p w14:paraId="35863601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06</w:t>
            </w:r>
          </w:p>
        </w:tc>
        <w:tc>
          <w:tcPr>
            <w:tcW w:w="8663" w:type="dxa"/>
            <w:gridSpan w:val="2"/>
          </w:tcPr>
          <w:p w14:paraId="78D28F37" w14:textId="577C8078" w:rsidR="000E740A" w:rsidRPr="001E3B37" w:rsidRDefault="00E31FB0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0B240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, </w:t>
            </w:r>
            <w:r w:rsidRPr="00054311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применять стандарты антикоррупционного поведения.</w:t>
            </w:r>
          </w:p>
        </w:tc>
      </w:tr>
      <w:tr w:rsidR="000E740A" w:rsidRPr="001E3B37" w14:paraId="7152F521" w14:textId="77777777" w:rsidTr="000E740A">
        <w:tc>
          <w:tcPr>
            <w:tcW w:w="1192" w:type="dxa"/>
          </w:tcPr>
          <w:p w14:paraId="17C86DB9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8663" w:type="dxa"/>
            <w:gridSpan w:val="2"/>
          </w:tcPr>
          <w:p w14:paraId="7F2609CD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E740A" w:rsidRPr="001E3B37" w14:paraId="0ADFEAA1" w14:textId="77777777" w:rsidTr="000E740A">
        <w:tc>
          <w:tcPr>
            <w:tcW w:w="1192" w:type="dxa"/>
          </w:tcPr>
          <w:p w14:paraId="1692F657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08</w:t>
            </w:r>
          </w:p>
        </w:tc>
        <w:tc>
          <w:tcPr>
            <w:tcW w:w="8663" w:type="dxa"/>
            <w:gridSpan w:val="2"/>
          </w:tcPr>
          <w:p w14:paraId="1F012B1E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0E740A" w:rsidRPr="001E3B37" w14:paraId="51B4E6CF" w14:textId="77777777" w:rsidTr="000E740A">
        <w:tc>
          <w:tcPr>
            <w:tcW w:w="1192" w:type="dxa"/>
          </w:tcPr>
          <w:p w14:paraId="4B38D5F7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09</w:t>
            </w:r>
          </w:p>
        </w:tc>
        <w:tc>
          <w:tcPr>
            <w:tcW w:w="8663" w:type="dxa"/>
            <w:gridSpan w:val="2"/>
          </w:tcPr>
          <w:p w14:paraId="5E753667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0E740A" w:rsidRPr="001E3B37" w14:paraId="62FD6EAC" w14:textId="77777777" w:rsidTr="000E740A">
        <w:trPr>
          <w:trHeight w:val="562"/>
        </w:trPr>
        <w:tc>
          <w:tcPr>
            <w:tcW w:w="1192" w:type="dxa"/>
          </w:tcPr>
          <w:p w14:paraId="2407616D" w14:textId="77777777"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8663" w:type="dxa"/>
            <w:gridSpan w:val="2"/>
          </w:tcPr>
          <w:p w14:paraId="4A315E5A" w14:textId="53CDFE07" w:rsidR="000E740A" w:rsidRPr="002E7CE5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</w:t>
            </w:r>
            <w:r w:rsidR="002E7CE5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ах</w:t>
            </w:r>
          </w:p>
        </w:tc>
      </w:tr>
      <w:tr w:rsidR="000E740A" w:rsidRPr="00621EEF" w14:paraId="7D30BCC3" w14:textId="77777777" w:rsidTr="000E740A">
        <w:tc>
          <w:tcPr>
            <w:tcW w:w="1204" w:type="dxa"/>
            <w:gridSpan w:val="2"/>
          </w:tcPr>
          <w:p w14:paraId="2F8B9D5E" w14:textId="77777777" w:rsidR="000E740A" w:rsidRPr="00621EEF" w:rsidRDefault="000E740A" w:rsidP="00F9380E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1EEF">
              <w:t xml:space="preserve">ПК </w:t>
            </w:r>
            <w:r w:rsidRPr="00621EEF">
              <w:rPr>
                <w:lang w:val="en-US"/>
              </w:rPr>
              <w:t>2</w:t>
            </w:r>
            <w:r w:rsidRPr="00621EEF">
              <w:t>.1</w:t>
            </w:r>
          </w:p>
        </w:tc>
        <w:tc>
          <w:tcPr>
            <w:tcW w:w="8651" w:type="dxa"/>
          </w:tcPr>
          <w:p w14:paraId="1A20F3AC" w14:textId="77777777" w:rsidR="000E740A" w:rsidRPr="00621EEF" w:rsidRDefault="000E740A" w:rsidP="00F9380E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621EEF">
              <w:t>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</w:p>
        </w:tc>
      </w:tr>
      <w:tr w:rsidR="000E740A" w:rsidRPr="00621EEF" w14:paraId="38F764CB" w14:textId="77777777" w:rsidTr="000E740A">
        <w:tc>
          <w:tcPr>
            <w:tcW w:w="1204" w:type="dxa"/>
            <w:gridSpan w:val="2"/>
          </w:tcPr>
          <w:p w14:paraId="51C67648" w14:textId="77777777" w:rsidR="000E740A" w:rsidRPr="00621EEF" w:rsidRDefault="000E740A" w:rsidP="00F9380E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1EEF">
              <w:t xml:space="preserve">ПК </w:t>
            </w:r>
            <w:r w:rsidRPr="00621EEF">
              <w:rPr>
                <w:lang w:val="en-US"/>
              </w:rPr>
              <w:t>2</w:t>
            </w:r>
            <w:r w:rsidRPr="00621EEF">
              <w:t>.2</w:t>
            </w:r>
          </w:p>
        </w:tc>
        <w:tc>
          <w:tcPr>
            <w:tcW w:w="8651" w:type="dxa"/>
          </w:tcPr>
          <w:p w14:paraId="45B4824C" w14:textId="77777777" w:rsidR="000E740A" w:rsidRPr="00621EEF" w:rsidRDefault="000E740A" w:rsidP="00F9380E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621EEF">
              <w:t>Устранять аварии и повреждения оборудования инфокоммуникационных систем</w:t>
            </w:r>
          </w:p>
        </w:tc>
      </w:tr>
      <w:tr w:rsidR="000E740A" w:rsidRPr="00621EEF" w14:paraId="6AE3665B" w14:textId="77777777" w:rsidTr="000E740A">
        <w:tc>
          <w:tcPr>
            <w:tcW w:w="1204" w:type="dxa"/>
            <w:gridSpan w:val="2"/>
          </w:tcPr>
          <w:p w14:paraId="05E288A8" w14:textId="77777777" w:rsidR="000E740A" w:rsidRPr="00621EEF" w:rsidRDefault="000E740A" w:rsidP="00F9380E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1EEF">
              <w:t xml:space="preserve">ПК </w:t>
            </w:r>
            <w:r w:rsidRPr="00621EEF">
              <w:rPr>
                <w:lang w:val="en-US"/>
              </w:rPr>
              <w:t>2</w:t>
            </w:r>
            <w:r w:rsidRPr="00621EEF">
              <w:t>.3</w:t>
            </w:r>
          </w:p>
        </w:tc>
        <w:tc>
          <w:tcPr>
            <w:tcW w:w="8651" w:type="dxa"/>
          </w:tcPr>
          <w:p w14:paraId="5EA13E64" w14:textId="77777777" w:rsidR="000E740A" w:rsidRPr="00621EEF" w:rsidRDefault="000E740A" w:rsidP="00F9380E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621EEF">
              <w:t>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</w:tr>
    </w:tbl>
    <w:p w14:paraId="30DA9DB5" w14:textId="77777777" w:rsidR="00EF35FC" w:rsidRPr="00264C9C" w:rsidRDefault="00EF35FC" w:rsidP="00A05F15">
      <w:pPr>
        <w:jc w:val="center"/>
        <w:rPr>
          <w:b/>
        </w:rPr>
      </w:pPr>
    </w:p>
    <w:p w14:paraId="4DE0EAEA" w14:textId="77777777" w:rsidR="00EF35FC" w:rsidRPr="00264C9C" w:rsidRDefault="00EF35FC" w:rsidP="00A05F15">
      <w:pPr>
        <w:jc w:val="center"/>
        <w:rPr>
          <w:b/>
        </w:rPr>
      </w:pPr>
    </w:p>
    <w:p w14:paraId="48A0FBC2" w14:textId="77777777" w:rsidR="00264C9C" w:rsidRPr="00264C9C" w:rsidRDefault="00264C9C" w:rsidP="00A05F15"/>
    <w:p w14:paraId="62E718C4" w14:textId="77777777" w:rsidR="00221D97" w:rsidRPr="00264C9C" w:rsidRDefault="008E03DA" w:rsidP="00A05F15">
      <w:pPr>
        <w:tabs>
          <w:tab w:val="center" w:pos="4857"/>
          <w:tab w:val="left" w:pos="8620"/>
        </w:tabs>
        <w:jc w:val="center"/>
        <w:rPr>
          <w:b/>
        </w:rPr>
      </w:pPr>
      <w:r>
        <w:rPr>
          <w:b/>
        </w:rPr>
        <w:br w:type="page"/>
      </w:r>
      <w:r w:rsidR="00221D97" w:rsidRPr="00264C9C">
        <w:rPr>
          <w:b/>
        </w:rPr>
        <w:lastRenderedPageBreak/>
        <w:t>Требования к оформлению отчета</w:t>
      </w:r>
    </w:p>
    <w:p w14:paraId="56AE087E" w14:textId="77777777" w:rsidR="001F6419" w:rsidRPr="00264C9C" w:rsidRDefault="001F6419" w:rsidP="00A05F15">
      <w:pPr>
        <w:tabs>
          <w:tab w:val="center" w:pos="4857"/>
          <w:tab w:val="left" w:pos="8620"/>
        </w:tabs>
        <w:jc w:val="center"/>
      </w:pPr>
    </w:p>
    <w:p w14:paraId="6D88BC30" w14:textId="77777777" w:rsidR="00017B71" w:rsidRPr="00017B71" w:rsidRDefault="00017B71" w:rsidP="00017B71">
      <w:pPr>
        <w:pStyle w:val="a7"/>
        <w:spacing w:after="0"/>
        <w:ind w:left="0" w:firstLine="709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По завершению прохождения практики обучающийся должен сформировать и представить руководителю практики от колледжа отчет, содержащий:</w:t>
      </w:r>
    </w:p>
    <w:p w14:paraId="31A8654A" w14:textId="77777777" w:rsidR="00017B71" w:rsidRPr="00017B71" w:rsidRDefault="00017B71" w:rsidP="00017B71">
      <w:pPr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1.Титульный лист</w:t>
      </w:r>
    </w:p>
    <w:p w14:paraId="2442986F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2.Договор с предприятием о прохождении практики (в случае прохождения студентом практики в индивидуальном порядке)   </w:t>
      </w:r>
    </w:p>
    <w:p w14:paraId="29DE97EB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 3.Аттестационный лист, в котором представлены задания на практику в виде видов и объемов работ и который представляет собой дневник практики.</w:t>
      </w:r>
    </w:p>
    <w:p w14:paraId="5B76D1AF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4.Отчет, содержащий подробное описание выполнения видов и объемов работ обучающимся во время прохождения практики.</w:t>
      </w:r>
    </w:p>
    <w:p w14:paraId="78571311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5.Приложения в виде графических, аудио-, фото-, видео- и(или) других материалов(презентации, сайты), подтверждающих приобретение обучающимся практических профессиональных умений по основным видам профессиональной деятельности и формирование у обучающегося общих  и  профессиональных  компетенций.</w:t>
      </w:r>
    </w:p>
    <w:p w14:paraId="3F8373FA" w14:textId="77777777" w:rsidR="00017B71" w:rsidRPr="00017B71" w:rsidRDefault="00017B71" w:rsidP="00017B71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Отчет  по объему должен занимать  не менее  </w:t>
      </w:r>
      <w:r w:rsidR="00581B43">
        <w:rPr>
          <w:rStyle w:val="FontStyle35"/>
          <w:sz w:val="24"/>
          <w:szCs w:val="24"/>
        </w:rPr>
        <w:t>10-15</w:t>
      </w:r>
      <w:r w:rsidRPr="00017B71">
        <w:rPr>
          <w:rStyle w:val="FontStyle35"/>
          <w:sz w:val="24"/>
          <w:szCs w:val="24"/>
        </w:rPr>
        <w:t xml:space="preserve"> страниц формата А4 и содержать иллюстрации (экранные формы), демонстрирующие  все  виды выполняемых работ согласно тематическому плану программы практики. </w:t>
      </w:r>
    </w:p>
    <w:p w14:paraId="310520F4" w14:textId="77777777" w:rsidR="00017B71" w:rsidRPr="00017B71" w:rsidRDefault="00017B71" w:rsidP="00017B71">
      <w:pPr>
        <w:pStyle w:val="1"/>
        <w:spacing w:before="0" w:after="0"/>
        <w:ind w:firstLine="709"/>
        <w:jc w:val="both"/>
        <w:rPr>
          <w:rStyle w:val="FontStyle35"/>
          <w:bCs w:val="0"/>
          <w:kern w:val="0"/>
          <w:sz w:val="24"/>
          <w:szCs w:val="24"/>
        </w:rPr>
      </w:pPr>
      <w:r w:rsidRPr="00017B71">
        <w:rPr>
          <w:rStyle w:val="FontStyle35"/>
          <w:bCs w:val="0"/>
          <w:kern w:val="0"/>
          <w:sz w:val="24"/>
          <w:szCs w:val="24"/>
        </w:rPr>
        <w:t>Требования к шрифту:</w:t>
      </w:r>
    </w:p>
    <w:p w14:paraId="2CCDF008" w14:textId="77777777"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заголовки выполняются 14 шрифтом (жирным);</w:t>
      </w:r>
    </w:p>
    <w:p w14:paraId="737E3001" w14:textId="77777777"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основной текст выполняется 12 или 14  шрифтом (обычным);</w:t>
      </w:r>
    </w:p>
    <w:p w14:paraId="4B04930B" w14:textId="77777777" w:rsidR="00017B71" w:rsidRPr="00017B71" w:rsidRDefault="00017B71" w:rsidP="00017B71">
      <w:pPr>
        <w:tabs>
          <w:tab w:val="left" w:pos="5952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наименования разделов выполняются по центру.</w:t>
      </w:r>
      <w:r w:rsidRPr="00017B71">
        <w:rPr>
          <w:rStyle w:val="FontStyle35"/>
          <w:sz w:val="24"/>
          <w:szCs w:val="24"/>
        </w:rPr>
        <w:tab/>
      </w:r>
    </w:p>
    <w:p w14:paraId="0989F06E" w14:textId="77777777" w:rsidR="001A5B06" w:rsidRPr="00017B71" w:rsidRDefault="00017B71" w:rsidP="00017B71">
      <w:pPr>
        <w:ind w:firstLine="708"/>
        <w:jc w:val="both"/>
        <w:rPr>
          <w:bCs/>
        </w:rPr>
      </w:pPr>
      <w:r w:rsidRPr="00017B71">
        <w:rPr>
          <w:rStyle w:val="FontStyle35"/>
          <w:sz w:val="24"/>
          <w:szCs w:val="24"/>
        </w:rPr>
        <w:t>Отчет по практике должен быть представлен руководителю практики  от колледжа не позднее 3-х дней после ее завершения на бумажном (подшитом в папку) и электронном (диске) носителях.</w:t>
      </w:r>
    </w:p>
    <w:p w14:paraId="0BD960DD" w14:textId="77777777" w:rsidR="00BC1731" w:rsidRPr="00264C9C" w:rsidRDefault="0011734C" w:rsidP="00A05F15">
      <w:pPr>
        <w:jc w:val="center"/>
        <w:rPr>
          <w:b/>
        </w:rPr>
      </w:pPr>
      <w:r>
        <w:rPr>
          <w:rStyle w:val="FontStyle35"/>
          <w:sz w:val="24"/>
          <w:szCs w:val="24"/>
        </w:rPr>
        <w:br w:type="page"/>
      </w:r>
      <w:r w:rsidR="00BC1731" w:rsidRPr="00264C9C">
        <w:rPr>
          <w:b/>
        </w:rPr>
        <w:lastRenderedPageBreak/>
        <w:t xml:space="preserve">Требования к соблюдению техники безопасности </w:t>
      </w:r>
      <w:r w:rsidR="00BC1731" w:rsidRPr="00264C9C">
        <w:rPr>
          <w:b/>
        </w:rPr>
        <w:br/>
        <w:t>и пожарной безопасности</w:t>
      </w:r>
    </w:p>
    <w:p w14:paraId="2D65BAE7" w14:textId="77777777" w:rsidR="00BC1731" w:rsidRPr="00264C9C" w:rsidRDefault="00BC1731" w:rsidP="00A05F15">
      <w:pPr>
        <w:jc w:val="center"/>
        <w:rPr>
          <w:b/>
        </w:rPr>
      </w:pPr>
    </w:p>
    <w:p w14:paraId="32C007BC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учебн</w:t>
      </w:r>
      <w:r w:rsidR="008E03DA">
        <w:t xml:space="preserve">ой практики (в первый день) в </w:t>
      </w:r>
      <w:r w:rsidRPr="00264C9C">
        <w:t>учебных, учебно-производственных  мастерских, лабораториях, учебно-опытных хозяйствах, учебных полигонах, учебных базах практики и иных структурных подразделениях образовательной организации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0BF58CA5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производств</w:t>
      </w:r>
      <w:r w:rsidR="008E03DA">
        <w:t xml:space="preserve">енной практики (в первый день) </w:t>
      </w:r>
      <w:r w:rsidRPr="00264C9C">
        <w:t>в организациях – базах практики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66214525" w14:textId="77777777" w:rsidR="00BC1731" w:rsidRPr="00264C9C" w:rsidRDefault="00BC1731" w:rsidP="00A05F15">
      <w:pPr>
        <w:ind w:firstLine="709"/>
        <w:jc w:val="both"/>
      </w:pPr>
    </w:p>
    <w:p w14:paraId="256686EB" w14:textId="77777777" w:rsidR="00BC1731" w:rsidRPr="00264C9C" w:rsidRDefault="00BC1731" w:rsidP="00A05F15">
      <w:pPr>
        <w:keepNext/>
        <w:widowControl w:val="0"/>
        <w:tabs>
          <w:tab w:val="left" w:pos="0"/>
          <w:tab w:val="left" w:pos="6521"/>
        </w:tabs>
        <w:suppressAutoHyphens/>
        <w:overflowPunct w:val="0"/>
        <w:autoSpaceDE w:val="0"/>
        <w:jc w:val="center"/>
        <w:rPr>
          <w:b/>
        </w:rPr>
      </w:pPr>
      <w:r w:rsidRPr="00264C9C">
        <w:rPr>
          <w:b/>
        </w:rPr>
        <w:t>Требования безопасности во время работы</w:t>
      </w:r>
    </w:p>
    <w:p w14:paraId="69529D1E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9F614C" w:rsidRPr="00264C9C">
        <w:t xml:space="preserve"> (руководитель практики)</w:t>
      </w:r>
      <w:r w:rsidRPr="00264C9C">
        <w:t xml:space="preserve"> должен контролировать обстановку во время занятий и обеспечить безопасное проведение процесса практики.</w:t>
      </w:r>
    </w:p>
    <w:p w14:paraId="21626722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Во время </w:t>
      </w:r>
      <w:r w:rsidR="003803BF" w:rsidRPr="00264C9C">
        <w:t xml:space="preserve">практики </w:t>
      </w:r>
      <w:r w:rsidRPr="00264C9C">
        <w:t>в помещении (кабинете) должна выполняться только та работа, которая предусмотрена</w:t>
      </w:r>
      <w:r w:rsidR="003803BF" w:rsidRPr="00264C9C">
        <w:t xml:space="preserve"> программой практики</w:t>
      </w:r>
      <w:r w:rsidRPr="00264C9C">
        <w:t>.</w:t>
      </w:r>
    </w:p>
    <w:p w14:paraId="571B5805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Все виды дополнительных занятий могут проводиться только с ведома руководителя или соответствующего должностного лица образовательного учреждения. </w:t>
      </w:r>
    </w:p>
    <w:p w14:paraId="4F0C9B65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 демонстрационных работ, лабораторных и практических занятий в помощь преподавателю</w:t>
      </w:r>
      <w:r w:rsidR="009405E0" w:rsidRPr="00264C9C">
        <w:t xml:space="preserve"> (руководителю практики)</w:t>
      </w:r>
      <w:r w:rsidRPr="00264C9C">
        <w:t xml:space="preserve"> должен быть назначен помощник (лаборант, ассистент, инженер). Функции помощника запрещается выполнять обучающемуся.</w:t>
      </w:r>
    </w:p>
    <w:p w14:paraId="31B25AE4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Преподавателю</w:t>
      </w:r>
      <w:r w:rsidR="003D3B2C" w:rsidRPr="00264C9C">
        <w:t xml:space="preserve"> (руководителю практики)</w:t>
      </w:r>
      <w:r w:rsidRPr="00264C9C">
        <w:t xml:space="preserve"> запрещается выполнять любые виды ремонтно-восстановительных работ на рабочем месте обучающегося или в помещении во время</w:t>
      </w:r>
      <w:r w:rsidR="009405E0" w:rsidRPr="00264C9C">
        <w:t xml:space="preserve"> </w:t>
      </w:r>
      <w:r w:rsidR="003803BF" w:rsidRPr="00264C9C">
        <w:t>практики</w:t>
      </w:r>
      <w:r w:rsidRPr="00264C9C">
        <w:t>. Ремонт должен выполнять специально подготовленный персонал учреждения (электромонтер, слесарь, электромеханик и др.).</w:t>
      </w:r>
    </w:p>
    <w:p w14:paraId="2255B792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</w:t>
      </w:r>
      <w:r w:rsidR="003803BF" w:rsidRPr="00264C9C">
        <w:t xml:space="preserve"> практики, во время которой</w:t>
      </w:r>
      <w:r w:rsidRPr="00264C9C">
        <w:t xml:space="preserve"> возможно общее или местное загрязнение кожи обучающегося,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особенно тщательно соблюдать гигиену труда.</w:t>
      </w:r>
    </w:p>
    <w:p w14:paraId="4D700E3E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Если преподаватель</w:t>
      </w:r>
      <w:r w:rsidR="003D3B2C" w:rsidRPr="00264C9C">
        <w:t>( руководитель практики)</w:t>
      </w:r>
      <w:r w:rsidRPr="00264C9C">
        <w:t xml:space="preserve"> или обучающийся во время занятий внезапно почувствовал себя нездоровым, преподавателем</w:t>
      </w:r>
      <w:r w:rsidR="003D3B2C" w:rsidRPr="00264C9C">
        <w:t xml:space="preserve"> (руководителем практики)</w:t>
      </w:r>
      <w:r w:rsidRPr="00264C9C">
        <w:t xml:space="preserve"> должны быть приняты экстренные меры:</w:t>
      </w:r>
    </w:p>
    <w:p w14:paraId="5EDF2ED2" w14:textId="77777777" w:rsidR="00BC1731" w:rsidRPr="00264C9C" w:rsidRDefault="00BC1731" w:rsidP="00A05F15">
      <w:pPr>
        <w:widowControl w:val="0"/>
        <w:numPr>
          <w:ilvl w:val="0"/>
          <w:numId w:val="5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нарушении здоровья обучающегося (головокружение, обморок, кровотечение из носа и др.)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оказать ему необходимую первую доврачебную помощь, вызвать медработника или проводить заболевшего в медпункт образовательного учреждения (лечебное учреждение);</w:t>
      </w:r>
    </w:p>
    <w:p w14:paraId="33142760" w14:textId="77777777" w:rsidR="00BC1731" w:rsidRPr="00264C9C" w:rsidRDefault="00BC1731" w:rsidP="00A05F15">
      <w:pPr>
        <w:widowControl w:val="0"/>
        <w:numPr>
          <w:ilvl w:val="0"/>
          <w:numId w:val="6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внезапном ухудшении здоровья преподавателя</w:t>
      </w:r>
      <w:r w:rsidR="003D3B2C" w:rsidRPr="00264C9C">
        <w:t xml:space="preserve"> ( руководителя практики)</w:t>
      </w:r>
      <w:r w:rsidRPr="00264C9C">
        <w:t xml:space="preserve"> поставить в известность через одного из обучающегося руководителя учреждения (или его представителя) о случившемся. Дальнейшие действия представителя администрации сводятся к оказанию помощи заболевшему преподавателю</w:t>
      </w:r>
      <w:r w:rsidR="003D3B2C" w:rsidRPr="00264C9C">
        <w:t xml:space="preserve"> (руководителю практики)</w:t>
      </w:r>
      <w:r w:rsidRPr="00264C9C">
        <w:t xml:space="preserve"> и руководству группой обуча</w:t>
      </w:r>
      <w:r w:rsidR="003D3B2C" w:rsidRPr="00264C9C">
        <w:t>ющихся в течение времени практики</w:t>
      </w:r>
      <w:r w:rsidRPr="00264C9C">
        <w:t>.</w:t>
      </w:r>
    </w:p>
    <w:p w14:paraId="273755BC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применять меры дисциплинарного воздействия на обучающихся, которые сознательно нарушают правила безопасного поведения во время</w:t>
      </w:r>
      <w:r w:rsidR="003803BF" w:rsidRPr="00264C9C">
        <w:t xml:space="preserve"> проведения практики</w:t>
      </w:r>
      <w:r w:rsidRPr="00264C9C">
        <w:t>.</w:t>
      </w:r>
    </w:p>
    <w:p w14:paraId="10E0C832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доводить до сведения руководителя учреждения о всех недостатках в обеспечении охраны труда преподавателей и обучающихся, снижающих жизнедеятельность и работоспособность организма человека (заниженность освещенности, несоответствие пускорегулирующей аппаратуры люминесцентных ламп, травмоопасность и др.)</w:t>
      </w:r>
    </w:p>
    <w:p w14:paraId="1A6CD0CD" w14:textId="77777777" w:rsidR="00BC1731" w:rsidRPr="00264C9C" w:rsidRDefault="00BC1731" w:rsidP="00A05F15">
      <w:pPr>
        <w:shd w:val="clear" w:color="auto" w:fill="FFFFFF"/>
        <w:ind w:firstLine="709"/>
        <w:jc w:val="center"/>
        <w:rPr>
          <w:b/>
        </w:rPr>
      </w:pPr>
      <w:r w:rsidRPr="00264C9C">
        <w:rPr>
          <w:b/>
        </w:rPr>
        <w:lastRenderedPageBreak/>
        <w:t xml:space="preserve">Основные требования пожарной безопасности </w:t>
      </w:r>
    </w:p>
    <w:p w14:paraId="5B930982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Обучающийся должен выполнять правила по пожарной безопасности, а в случае возникновения пожара должен выполнять основные требования противопожарного режима:</w:t>
      </w:r>
    </w:p>
    <w:p w14:paraId="32E0B38B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- знать, где находятся первичные средства пожаротушения, а также какие подручные средства можно применять при тушении пожара;</w:t>
      </w:r>
    </w:p>
    <w:p w14:paraId="7154A3E0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при работе с огнеопасными материалами соблюдать противопожарные требования и иметь вблизи необходимые средства для тушения пожара (огнетушители, песок, воду и др.);</w:t>
      </w:r>
    </w:p>
    <w:p w14:paraId="571FB40C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- уходя последним из рабочего помещения, необходимо выключить электросеть, за исключением дежурного освещения.</w:t>
      </w:r>
    </w:p>
    <w:p w14:paraId="764B0AF2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Обо всех замеченных нарушениях пожарной безопасности сообщать руководителю практики, администрации организации, учреждения.</w:t>
      </w:r>
    </w:p>
    <w:p w14:paraId="37EFD6E8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При возникновении пожара немедленно приступить к его тушению имеющимися средствами, сообщить по телефону 01 и администрации предприятия (порядок действий определить самому в зависимости от степени угрозы).</w:t>
      </w:r>
    </w:p>
    <w:p w14:paraId="071458D4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В расположении образовательного учреждения запрещается:</w:t>
      </w:r>
    </w:p>
    <w:p w14:paraId="32A068A0" w14:textId="77777777" w:rsidR="00BC1731" w:rsidRPr="00264C9C" w:rsidRDefault="00BC1731" w:rsidP="00A05F15">
      <w:pPr>
        <w:ind w:firstLine="709"/>
        <w:jc w:val="both"/>
      </w:pPr>
      <w:r w:rsidRPr="00264C9C">
        <w:t>- загромождать и закрывать проезды и проходы к пожарному инвентарю оборудованию и пожарному крану;</w:t>
      </w:r>
    </w:p>
    <w:p w14:paraId="4EDA9106" w14:textId="77777777" w:rsidR="00BC1731" w:rsidRPr="00264C9C" w:rsidRDefault="00BC1731" w:rsidP="00A05F15">
      <w:pPr>
        <w:ind w:firstLine="709"/>
        <w:jc w:val="both"/>
      </w:pPr>
      <w:r w:rsidRPr="00264C9C">
        <w:t>- бросать на пол и оставлять неубранными в рабочих помещениях бумагу, промасленные тряпки и др.;</w:t>
      </w:r>
    </w:p>
    <w:p w14:paraId="31FA7749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обвешивать электролампы бумагой и тканью, вешать на электровыключатели и электропровода одежду, крюки, приспособления и др., забивать металлические гвозди между электропроводами, подключать к электросети непредусмотренные нагрузки, заменять перегоревшие предохранители кусками проволоки — «жучками»;</w:t>
      </w:r>
    </w:p>
    <w:p w14:paraId="70BEF8C5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использовать на складах, учебных и вспомогательных помещениях для приготовления пищи и обогрева электроплитки, электрочайники, керосинки;</w:t>
      </w:r>
    </w:p>
    <w:p w14:paraId="695A81D1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чистить рабочую одежду бензином, растворителем или другими ЛВЖ</w:t>
      </w:r>
    </w:p>
    <w:p w14:paraId="503330A0" w14:textId="77777777" w:rsidR="00A11E83" w:rsidRDefault="0011734C" w:rsidP="00A11E83">
      <w:pPr>
        <w:jc w:val="both"/>
        <w:rPr>
          <w:rFonts w:eastAsia="Times New Roman"/>
          <w:b/>
          <w:bCs/>
        </w:rPr>
      </w:pPr>
      <w:r>
        <w:rPr>
          <w:b/>
          <w:bCs/>
        </w:rPr>
        <w:br w:type="page"/>
      </w:r>
      <w:r w:rsidR="00A11E83" w:rsidRPr="00A11E83">
        <w:rPr>
          <w:rFonts w:eastAsia="Times New Roman"/>
          <w:b/>
          <w:bCs/>
        </w:rPr>
        <w:lastRenderedPageBreak/>
        <w:t>Перечень рекомендуемых учебных изданий, Интернет-ресурсов, дополнительной литературы</w:t>
      </w:r>
    </w:p>
    <w:p w14:paraId="56DD5413" w14:textId="77777777" w:rsidR="000E740A" w:rsidRPr="00A11E83" w:rsidRDefault="000E740A" w:rsidP="00A11E83">
      <w:pPr>
        <w:jc w:val="both"/>
        <w:rPr>
          <w:rFonts w:eastAsia="Times New Roman"/>
          <w:b/>
          <w:bCs/>
        </w:rPr>
      </w:pPr>
    </w:p>
    <w:p w14:paraId="03EF309A" w14:textId="77777777" w:rsidR="005022DB" w:rsidRPr="0055004F" w:rsidRDefault="005022DB" w:rsidP="005022DB">
      <w:pPr>
        <w:spacing w:after="160" w:line="259" w:lineRule="auto"/>
        <w:ind w:left="360"/>
        <w:contextualSpacing/>
        <w:jc w:val="both"/>
        <w:rPr>
          <w:rFonts w:eastAsia="Times New Roman"/>
          <w:b/>
          <w:szCs w:val="20"/>
          <w:shd w:val="clear" w:color="auto" w:fill="FFFFFF"/>
          <w:lang w:eastAsia="en-US"/>
        </w:rPr>
      </w:pPr>
      <w:r w:rsidRPr="0055004F">
        <w:rPr>
          <w:rFonts w:eastAsia="Times New Roman"/>
          <w:b/>
          <w:szCs w:val="20"/>
          <w:shd w:val="clear" w:color="auto" w:fill="FFFFFF"/>
          <w:lang w:eastAsia="en-US"/>
        </w:rPr>
        <w:t>Основные источники:</w:t>
      </w:r>
    </w:p>
    <w:p w14:paraId="0A28334E" w14:textId="77777777" w:rsidR="005022DB" w:rsidRPr="0055004F" w:rsidRDefault="005022DB" w:rsidP="005022DB">
      <w:pPr>
        <w:spacing w:after="160" w:line="259" w:lineRule="auto"/>
        <w:ind w:left="360"/>
        <w:contextualSpacing/>
        <w:jc w:val="both"/>
        <w:rPr>
          <w:rFonts w:ascii="Helvetica" w:eastAsia="Times New Roman" w:hAnsi="Helvetica" w:cs="Helvetica"/>
          <w:sz w:val="20"/>
          <w:szCs w:val="20"/>
          <w:shd w:val="clear" w:color="auto" w:fill="FFFFFF"/>
          <w:lang w:eastAsia="en-US"/>
        </w:rPr>
      </w:pPr>
    </w:p>
    <w:p w14:paraId="4344E305" w14:textId="77777777" w:rsidR="005022DB" w:rsidRPr="00271F4D" w:rsidRDefault="005022DB" w:rsidP="005022DB">
      <w:pPr>
        <w:pStyle w:val="ad"/>
        <w:numPr>
          <w:ilvl w:val="0"/>
          <w:numId w:val="17"/>
        </w:numPr>
        <w:spacing w:after="160" w:line="259" w:lineRule="auto"/>
        <w:ind w:left="0" w:firstLine="360"/>
        <w:contextualSpacing/>
        <w:jc w:val="both"/>
        <w:rPr>
          <w:lang w:eastAsia="en-US"/>
        </w:rPr>
      </w:pPr>
      <w:r w:rsidRPr="00271F4D">
        <w:rPr>
          <w:color w:val="000000" w:themeColor="text1"/>
        </w:rPr>
        <w:t>Многоканальные телекоммуникационные системы. Ч.1.Принципы построения телеком. систем с времен.раздел. каналов: Уч.пос./ А.Б.Тищенко. - М.:ИЦ РИОР:НИЦ ИНФРА-М,2018 - 104 с (ВО:Бакалавр.;Магистр.)</w:t>
      </w:r>
    </w:p>
    <w:p w14:paraId="44C60CAF" w14:textId="77777777" w:rsidR="005022DB" w:rsidRPr="00271F4D" w:rsidRDefault="005022DB" w:rsidP="005022DB">
      <w:pPr>
        <w:pStyle w:val="ad"/>
        <w:numPr>
          <w:ilvl w:val="0"/>
          <w:numId w:val="17"/>
        </w:numPr>
        <w:shd w:val="clear" w:color="auto" w:fill="FFFFFF"/>
        <w:spacing w:after="0"/>
        <w:ind w:left="0" w:firstLine="360"/>
      </w:pPr>
      <w:r w:rsidRPr="00271F4D">
        <w:t xml:space="preserve">Гвоздева В.А.,, Лаврентьева И. Ю. </w:t>
      </w:r>
      <w:r w:rsidRPr="00271F4D">
        <w:rPr>
          <w:bCs/>
        </w:rPr>
        <w:t>Основы построения автоматизированных информационных систем</w:t>
      </w:r>
      <w:r w:rsidRPr="00271F4D">
        <w:t> : учебник / В.А. Гвоздева, И.Ю. Лаврентьева. — М. : ИД «ФОРУМ» : ИНФРА-М, 2018. — 318 с.(СПО).</w:t>
      </w:r>
    </w:p>
    <w:p w14:paraId="7CE1758E" w14:textId="03508A7A" w:rsidR="005022DB" w:rsidRPr="00271F4D" w:rsidRDefault="005022DB" w:rsidP="005022DB">
      <w:pPr>
        <w:pStyle w:val="ad"/>
        <w:numPr>
          <w:ilvl w:val="0"/>
          <w:numId w:val="17"/>
        </w:numPr>
        <w:shd w:val="clear" w:color="auto" w:fill="FFFFFF"/>
        <w:spacing w:after="0"/>
        <w:ind w:left="0" w:firstLine="360"/>
        <w:rPr>
          <w:b/>
          <w:bCs/>
        </w:rPr>
      </w:pPr>
      <w:r w:rsidRPr="00271F4D">
        <w:t xml:space="preserve">Гвоздева В. А. </w:t>
      </w:r>
      <w:r w:rsidRPr="00271F4D">
        <w:rPr>
          <w:bCs/>
          <w:shd w:val="clear" w:color="auto" w:fill="FFFFFF"/>
        </w:rPr>
        <w:t>Информатика, автоматизированные информационные технологии и системы</w:t>
      </w:r>
      <w:r w:rsidRPr="00271F4D">
        <w:rPr>
          <w:shd w:val="clear" w:color="auto" w:fill="FFFFFF"/>
        </w:rPr>
        <w:t>: Учебник / В.А. Гвоздева. - М.: ИД ФОРУМ: НИЦ ИНФРА-М, 201</w:t>
      </w:r>
      <w:r w:rsidR="00D43984">
        <w:rPr>
          <w:shd w:val="clear" w:color="auto" w:fill="FFFFFF"/>
        </w:rPr>
        <w:t>7</w:t>
      </w:r>
      <w:r w:rsidRPr="00271F4D">
        <w:rPr>
          <w:shd w:val="clear" w:color="auto" w:fill="FFFFFF"/>
        </w:rPr>
        <w:t>. - 544 с.: ил.; (Профессиональное образование)</w:t>
      </w:r>
    </w:p>
    <w:p w14:paraId="7067BC93" w14:textId="77777777" w:rsidR="005022DB" w:rsidRPr="004E7400" w:rsidRDefault="005022DB" w:rsidP="005022DB">
      <w:pPr>
        <w:ind w:left="360"/>
        <w:contextualSpacing/>
        <w:jc w:val="both"/>
        <w:rPr>
          <w:b/>
        </w:rPr>
      </w:pPr>
      <w:r w:rsidRPr="004E7400">
        <w:rPr>
          <w:b/>
        </w:rPr>
        <w:t>Печатные издания</w:t>
      </w:r>
    </w:p>
    <w:p w14:paraId="56BA3422" w14:textId="77777777" w:rsidR="005022DB" w:rsidRPr="004E7400" w:rsidRDefault="005022DB" w:rsidP="005022DB">
      <w:pPr>
        <w:ind w:left="360"/>
        <w:contextualSpacing/>
        <w:jc w:val="both"/>
        <w:rPr>
          <w:b/>
        </w:rPr>
      </w:pPr>
      <w:r w:rsidRPr="004E7400">
        <w:rPr>
          <w:b/>
        </w:rPr>
        <w:t xml:space="preserve">1. </w:t>
      </w:r>
      <w:r w:rsidRPr="004E7400">
        <w:rPr>
          <w:bCs/>
        </w:rPr>
        <w:t xml:space="preserve">Правила технической эксплуатации первичных сетей взаимоувязанной сети связи Российской Федерации. Книги 1.2. Введены в действие приказом Госкомсвязи РФ от  19.10.2009 №197. </w:t>
      </w:r>
    </w:p>
    <w:p w14:paraId="406EE95F" w14:textId="77777777" w:rsidR="005022DB" w:rsidRPr="004E7400" w:rsidRDefault="005022DB" w:rsidP="005022DB">
      <w:pPr>
        <w:ind w:left="360"/>
        <w:contextualSpacing/>
        <w:jc w:val="both"/>
        <w:rPr>
          <w:bCs/>
        </w:rPr>
      </w:pPr>
      <w:r w:rsidRPr="004E7400">
        <w:rPr>
          <w:b/>
        </w:rPr>
        <w:t xml:space="preserve">3. </w:t>
      </w:r>
      <w:r w:rsidRPr="004E7400">
        <w:rPr>
          <w:bCs/>
        </w:rPr>
        <w:t>Нормы на электрические параметры цифровых каналов и трактов магистральной и внутризоновой первичных сетей. Введены в действие приказом Минсвязи РФ от 10.08.2003 г. № 92.</w:t>
      </w:r>
    </w:p>
    <w:p w14:paraId="79FBC65D" w14:textId="185C86AF" w:rsidR="005022DB" w:rsidRPr="004E7400" w:rsidRDefault="005022DB" w:rsidP="005022DB">
      <w:pPr>
        <w:ind w:left="360"/>
        <w:contextualSpacing/>
        <w:jc w:val="both"/>
        <w:rPr>
          <w:shd w:val="clear" w:color="auto" w:fill="FFFFFF"/>
        </w:rPr>
      </w:pPr>
      <w:r w:rsidRPr="004E7400">
        <w:t>4. Гвоздева В. А., Лаврентьева И. Ю. Основы построения автоматизированных информационных систем: учебник для студентов образовательных учреждений среднего профессионального образования М.; Форум; 201</w:t>
      </w:r>
      <w:r w:rsidR="00E31FB0">
        <w:t>8</w:t>
      </w:r>
    </w:p>
    <w:p w14:paraId="4AF5CA5B" w14:textId="54B371F3" w:rsidR="005022DB" w:rsidRPr="004E7400" w:rsidRDefault="005022DB" w:rsidP="005022DB">
      <w:pPr>
        <w:ind w:left="360"/>
        <w:contextualSpacing/>
        <w:jc w:val="both"/>
      </w:pPr>
      <w:r w:rsidRPr="004E7400">
        <w:t xml:space="preserve">5. Гвоздева В. А. </w:t>
      </w:r>
      <w:r w:rsidRPr="004E7400">
        <w:rPr>
          <w:bCs/>
          <w:shd w:val="clear" w:color="auto" w:fill="FFFFFF"/>
        </w:rPr>
        <w:t>Информатика, автоматизированные информационные технологии и системы</w:t>
      </w:r>
      <w:r w:rsidRPr="004E7400">
        <w:rPr>
          <w:shd w:val="clear" w:color="auto" w:fill="FFFFFF"/>
        </w:rPr>
        <w:t>: Учебник / В.А. Гвоздева. - М.: ИД ФОРУМ: НИЦ ИНФРА-М, 201</w:t>
      </w:r>
      <w:r w:rsidR="00E31FB0">
        <w:rPr>
          <w:shd w:val="clear" w:color="auto" w:fill="FFFFFF"/>
        </w:rPr>
        <w:t>7</w:t>
      </w:r>
      <w:r w:rsidRPr="004E7400">
        <w:rPr>
          <w:shd w:val="clear" w:color="auto" w:fill="FFFFFF"/>
        </w:rPr>
        <w:t>. - 544 с.: ил.; 60x90 1/16. - (Профессиональное образование). (переплет) ISBN 978-5-8199-0449-7</w:t>
      </w:r>
    </w:p>
    <w:p w14:paraId="5260E68A" w14:textId="39E636C5" w:rsidR="005022DB" w:rsidRPr="004E7400" w:rsidRDefault="005022DB" w:rsidP="005022DB">
      <w:pPr>
        <w:ind w:left="360"/>
        <w:contextualSpacing/>
        <w:jc w:val="both"/>
      </w:pPr>
      <w:r w:rsidRPr="004E7400">
        <w:t xml:space="preserve">6. Тищенко, А.Б. </w:t>
      </w:r>
      <w:r w:rsidRPr="004E7400">
        <w:rPr>
          <w:shd w:val="clear" w:color="auto" w:fill="FFFFFF"/>
        </w:rPr>
        <w:t>Многоканальные телекоммуникационные системы. Ч.1.Принципы построения телеком. систем с времен.раздел. каналов: Уч.пос./ А.Б.Тищенко. - М.:ИЦ РИОР:НИЦ ИНФРА-М,201</w:t>
      </w:r>
      <w:r w:rsidR="00E31FB0">
        <w:rPr>
          <w:shd w:val="clear" w:color="auto" w:fill="FFFFFF"/>
        </w:rPr>
        <w:t>6</w:t>
      </w:r>
      <w:r w:rsidRPr="004E7400">
        <w:rPr>
          <w:shd w:val="clear" w:color="auto" w:fill="FFFFFF"/>
        </w:rPr>
        <w:t xml:space="preserve"> - 104 с.: 60x88 1/16. - (ВО:Бакалавр.;Магистр.). (о) ISBN 978-5-369-01184-3</w:t>
      </w:r>
    </w:p>
    <w:p w14:paraId="6A792208" w14:textId="0A76EAD2" w:rsidR="005022DB" w:rsidRPr="004E7400" w:rsidRDefault="005022DB" w:rsidP="005022DB">
      <w:pPr>
        <w:ind w:left="360"/>
        <w:contextualSpacing/>
        <w:jc w:val="both"/>
      </w:pPr>
      <w:r w:rsidRPr="004E7400">
        <w:t>7.Гольдштейн, Б.С. Сети связи пост NGN/ Б.С.Гольдштейн, А.В. Кучерявый. – СПб.:  БХВ-Петербург, 201</w:t>
      </w:r>
      <w:r w:rsidR="00E31FB0">
        <w:t>6</w:t>
      </w:r>
      <w:r w:rsidRPr="004E7400">
        <w:t>. – 160с. ISBN 978-5-9775-0900-8</w:t>
      </w:r>
    </w:p>
    <w:p w14:paraId="441B8E4F" w14:textId="79674E61" w:rsidR="005022DB" w:rsidRPr="004E7400" w:rsidRDefault="005022DB" w:rsidP="005022DB">
      <w:pPr>
        <w:ind w:left="360"/>
        <w:contextualSpacing/>
        <w:jc w:val="both"/>
      </w:pPr>
      <w:r w:rsidRPr="004E7400">
        <w:t>8.Пятибратов, А.П. и др. Вычислительные системы и сети телекоммуникаций: учебник/ А.П. Пятибратов.- М.: Финансы и статистика, 201</w:t>
      </w:r>
      <w:r w:rsidR="00E31FB0">
        <w:t>7</w:t>
      </w:r>
      <w:r w:rsidRPr="004E7400">
        <w:t>. – 372с. ISBN 978-5-406-01118-8</w:t>
      </w:r>
    </w:p>
    <w:p w14:paraId="702F3AC6" w14:textId="77777777" w:rsidR="005022DB" w:rsidRPr="004E7400" w:rsidRDefault="005022DB" w:rsidP="005022DB">
      <w:pPr>
        <w:ind w:left="360"/>
        <w:contextualSpacing/>
        <w:jc w:val="both"/>
        <w:rPr>
          <w:b/>
          <w:bCs/>
        </w:rPr>
      </w:pPr>
    </w:p>
    <w:p w14:paraId="5EEEA21B" w14:textId="77777777" w:rsidR="005022DB" w:rsidRPr="004E7400" w:rsidRDefault="005022DB" w:rsidP="005022DB">
      <w:pPr>
        <w:rPr>
          <w:b/>
          <w:bCs/>
        </w:rPr>
      </w:pPr>
      <w:r w:rsidRPr="004E7400">
        <w:rPr>
          <w:b/>
          <w:bCs/>
        </w:rPr>
        <w:t>Дополнительные источники</w:t>
      </w:r>
    </w:p>
    <w:p w14:paraId="03CDE078" w14:textId="23B9E738" w:rsidR="005022DB" w:rsidRPr="004E7400" w:rsidRDefault="005022DB" w:rsidP="005022DB">
      <w:pPr>
        <w:ind w:left="360"/>
        <w:contextualSpacing/>
        <w:jc w:val="both"/>
        <w:rPr>
          <w:b/>
        </w:rPr>
      </w:pPr>
      <w:r w:rsidRPr="004E7400">
        <w:rPr>
          <w:b/>
        </w:rPr>
        <w:t>1.</w:t>
      </w:r>
      <w:r w:rsidRPr="004E7400">
        <w:rPr>
          <w:shd w:val="clear" w:color="auto" w:fill="FFFFFF"/>
        </w:rPr>
        <w:t>Битнер, В.И. Сети нового поколения – NGN : учеб. пособие / Ц.Ц. Михайлова, В.И. Битнер .— М. : Горячая линия – Телеком, 201</w:t>
      </w:r>
      <w:r w:rsidR="00E31FB0">
        <w:rPr>
          <w:shd w:val="clear" w:color="auto" w:fill="FFFFFF"/>
        </w:rPr>
        <w:t>7</w:t>
      </w:r>
      <w:r w:rsidRPr="004E7400">
        <w:rPr>
          <w:shd w:val="clear" w:color="auto" w:fill="FFFFFF"/>
        </w:rPr>
        <w:t xml:space="preserve"> .— 227 с. : ил. — ISBN 978-5-9912-0149-0 </w:t>
      </w:r>
    </w:p>
    <w:p w14:paraId="0C291C56" w14:textId="77777777" w:rsidR="005022DB" w:rsidRPr="004E7400" w:rsidRDefault="005022DB" w:rsidP="005022DB">
      <w:r w:rsidRPr="004E7400">
        <w:t>Научно-технические и реферативные журналы:</w:t>
      </w:r>
    </w:p>
    <w:p w14:paraId="2030C053" w14:textId="77777777" w:rsidR="005022DB" w:rsidRPr="004E7400" w:rsidRDefault="005022DB" w:rsidP="005022DB">
      <w:pPr>
        <w:pStyle w:val="ad"/>
        <w:numPr>
          <w:ilvl w:val="0"/>
          <w:numId w:val="15"/>
        </w:numPr>
        <w:spacing w:before="0" w:after="0"/>
        <w:ind w:firstLine="0"/>
        <w:contextualSpacing/>
      </w:pPr>
      <w:r w:rsidRPr="004E7400">
        <w:t xml:space="preserve">Электросвязь </w:t>
      </w:r>
    </w:p>
    <w:p w14:paraId="094EE2A8" w14:textId="77777777" w:rsidR="005022DB" w:rsidRPr="004E7400" w:rsidRDefault="005022DB" w:rsidP="005022DB">
      <w:pPr>
        <w:pStyle w:val="ad"/>
        <w:numPr>
          <w:ilvl w:val="0"/>
          <w:numId w:val="15"/>
        </w:numPr>
        <w:spacing w:before="0" w:after="0"/>
        <w:ind w:firstLine="0"/>
        <w:contextualSpacing/>
      </w:pPr>
      <w:r w:rsidRPr="004E7400">
        <w:t xml:space="preserve">Вестник связи </w:t>
      </w:r>
    </w:p>
    <w:p w14:paraId="325A0AD8" w14:textId="77777777" w:rsidR="005022DB" w:rsidRPr="004E7400" w:rsidRDefault="005022DB" w:rsidP="005022DB">
      <w:pPr>
        <w:pStyle w:val="ad"/>
        <w:numPr>
          <w:ilvl w:val="0"/>
          <w:numId w:val="15"/>
        </w:numPr>
        <w:spacing w:before="0" w:after="0"/>
        <w:ind w:firstLine="0"/>
        <w:contextualSpacing/>
      </w:pPr>
      <w:r w:rsidRPr="004E7400">
        <w:t xml:space="preserve">Сети и системы связи </w:t>
      </w:r>
    </w:p>
    <w:p w14:paraId="435EC2B5" w14:textId="77777777" w:rsidR="005022DB" w:rsidRPr="004E7400" w:rsidRDefault="005022DB" w:rsidP="005022DB">
      <w:pPr>
        <w:pStyle w:val="ad"/>
        <w:numPr>
          <w:ilvl w:val="0"/>
          <w:numId w:val="15"/>
        </w:numPr>
        <w:spacing w:before="0" w:after="0"/>
        <w:ind w:firstLine="0"/>
        <w:contextualSpacing/>
      </w:pPr>
      <w:r w:rsidRPr="004E7400">
        <w:t xml:space="preserve">Мобильные системы </w:t>
      </w:r>
    </w:p>
    <w:p w14:paraId="2560631C" w14:textId="77777777" w:rsidR="005022DB" w:rsidRPr="004E7400" w:rsidRDefault="005022DB" w:rsidP="005022DB">
      <w:pPr>
        <w:ind w:left="720"/>
      </w:pPr>
      <w:r w:rsidRPr="004E7400">
        <w:t>Цифровая обработка сигналов</w:t>
      </w:r>
    </w:p>
    <w:p w14:paraId="7DC6FC57" w14:textId="77777777" w:rsidR="005022DB" w:rsidRDefault="005022DB" w:rsidP="005022DB">
      <w:pPr>
        <w:rPr>
          <w:b/>
          <w:bCs/>
        </w:rPr>
      </w:pPr>
    </w:p>
    <w:p w14:paraId="55CB8745" w14:textId="77777777" w:rsidR="005022DB" w:rsidRPr="009702D0" w:rsidRDefault="005022DB" w:rsidP="005022DB">
      <w:pPr>
        <w:pStyle w:val="ad"/>
        <w:spacing w:after="0"/>
        <w:ind w:left="1080"/>
        <w:contextualSpacing/>
        <w:rPr>
          <w:b/>
        </w:rPr>
      </w:pPr>
      <w:r>
        <w:rPr>
          <w:b/>
        </w:rPr>
        <w:t>Э</w:t>
      </w:r>
      <w:r w:rsidRPr="009702D0">
        <w:rPr>
          <w:b/>
        </w:rPr>
        <w:t>лектронный ресурс</w:t>
      </w:r>
    </w:p>
    <w:p w14:paraId="7C115108" w14:textId="77777777" w:rsidR="005022DB" w:rsidRDefault="003E3B93" w:rsidP="005022DB">
      <w:pPr>
        <w:ind w:left="360"/>
        <w:jc w:val="both"/>
      </w:pPr>
      <w:hyperlink r:id="rId7" w:history="1">
        <w:r w:rsidR="005022DB" w:rsidRPr="00653E19">
          <w:rPr>
            <w:rStyle w:val="ac"/>
            <w:lang w:val="en-US"/>
          </w:rPr>
          <w:t>znanium</w:t>
        </w:r>
        <w:r w:rsidR="005022DB" w:rsidRPr="00DB581B">
          <w:rPr>
            <w:rStyle w:val="ac"/>
          </w:rPr>
          <w:t>.</w:t>
        </w:r>
        <w:r w:rsidR="005022DB" w:rsidRPr="00653E19">
          <w:rPr>
            <w:rStyle w:val="ac"/>
            <w:lang w:val="en-US"/>
          </w:rPr>
          <w:t>com</w:t>
        </w:r>
      </w:hyperlink>
      <w:r w:rsidR="005022DB">
        <w:t xml:space="preserve">; </w:t>
      </w:r>
    </w:p>
    <w:p w14:paraId="3F5EA07C" w14:textId="77777777" w:rsidR="000E740A" w:rsidRDefault="000E740A" w:rsidP="000E740A">
      <w:pPr>
        <w:pStyle w:val="ad"/>
        <w:spacing w:after="0"/>
        <w:ind w:left="1080"/>
        <w:contextualSpacing/>
      </w:pPr>
    </w:p>
    <w:p w14:paraId="2C3F8333" w14:textId="77777777" w:rsidR="00017B71" w:rsidRDefault="00E1107C" w:rsidP="00C81AA9">
      <w:pPr>
        <w:jc w:val="center"/>
        <w:rPr>
          <w:b/>
        </w:rPr>
      </w:pPr>
      <w:r>
        <w:br w:type="page"/>
      </w:r>
      <w:r w:rsidR="00017B71" w:rsidRPr="006605C9">
        <w:rPr>
          <w:b/>
        </w:rPr>
        <w:lastRenderedPageBreak/>
        <w:t xml:space="preserve">АТТЕСТАЦИОННЫЙ ЛИСТ ПО </w:t>
      </w:r>
      <w:r w:rsidR="00017B71">
        <w:rPr>
          <w:b/>
        </w:rPr>
        <w:t xml:space="preserve">ПРОИЗВОДСТВЕННОЙ </w:t>
      </w:r>
      <w:r w:rsidR="00017B71" w:rsidRPr="006605C9">
        <w:rPr>
          <w:b/>
        </w:rPr>
        <w:t>ПРАКТИКЕ</w:t>
      </w:r>
    </w:p>
    <w:p w14:paraId="1B990050" w14:textId="77777777" w:rsidR="00017B71" w:rsidRPr="006605C9" w:rsidRDefault="005022DB" w:rsidP="00017B71">
      <w:pPr>
        <w:jc w:val="center"/>
        <w:rPr>
          <w:b/>
        </w:rPr>
      </w:pPr>
      <w:r>
        <w:rPr>
          <w:b/>
        </w:rPr>
        <w:t>(Задание на практику)</w:t>
      </w:r>
    </w:p>
    <w:p w14:paraId="57ADCD29" w14:textId="77777777" w:rsidR="00017B71" w:rsidRPr="006605C9" w:rsidRDefault="00017B71" w:rsidP="00017B71">
      <w:r w:rsidRPr="006605C9">
        <w:t>_________________________________________________________________________</w:t>
      </w:r>
      <w:r>
        <w:t>_</w:t>
      </w:r>
      <w:r w:rsidRPr="006605C9">
        <w:t>___,</w:t>
      </w:r>
    </w:p>
    <w:p w14:paraId="41A47E67" w14:textId="77777777" w:rsidR="00017B71" w:rsidRPr="006605C9" w:rsidRDefault="00017B71" w:rsidP="00017B71">
      <w:pPr>
        <w:jc w:val="center"/>
        <w:rPr>
          <w:i/>
        </w:rPr>
      </w:pPr>
      <w:r w:rsidRPr="006605C9">
        <w:rPr>
          <w:i/>
        </w:rPr>
        <w:t>ФИО</w:t>
      </w:r>
    </w:p>
    <w:p w14:paraId="5E920D75" w14:textId="77777777" w:rsidR="00017B71" w:rsidRDefault="00017B71" w:rsidP="00017B71">
      <w:r>
        <w:t>обучающийся(аяся) на</w:t>
      </w:r>
      <w:r w:rsidR="000E740A">
        <w:t xml:space="preserve"> 4</w:t>
      </w:r>
      <w:r>
        <w:t xml:space="preserve">  курсе по специальности СПО</w:t>
      </w:r>
    </w:p>
    <w:tbl>
      <w:tblPr>
        <w:tblW w:w="964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236"/>
        <w:gridCol w:w="8223"/>
      </w:tblGrid>
      <w:tr w:rsidR="00017B71" w:rsidRPr="00806CCB" w14:paraId="33E220BA" w14:textId="77777777">
        <w:tc>
          <w:tcPr>
            <w:tcW w:w="1189" w:type="dxa"/>
            <w:tcBorders>
              <w:bottom w:val="single" w:sz="4" w:space="0" w:color="auto"/>
              <w:right w:val="nil"/>
            </w:tcBorders>
          </w:tcPr>
          <w:p w14:paraId="241B2BC1" w14:textId="77777777" w:rsidR="00017B71" w:rsidRPr="00F86387" w:rsidRDefault="00067095" w:rsidP="000824E4">
            <w:pPr>
              <w:jc w:val="both"/>
            </w:pPr>
            <w:r>
              <w:t>11.02.15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6A5452" w14:textId="77777777" w:rsidR="00017B71" w:rsidRPr="00806CCB" w:rsidRDefault="00017B71" w:rsidP="000824E4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27319306" w14:textId="77777777" w:rsidR="00017B71" w:rsidRPr="00067095" w:rsidRDefault="00067095" w:rsidP="000824E4">
            <w:pPr>
              <w:jc w:val="both"/>
            </w:pPr>
            <w:r w:rsidRPr="00067095">
              <w:t>Инфокоммуникационные сети и системы связи</w:t>
            </w:r>
          </w:p>
        </w:tc>
      </w:tr>
      <w:tr w:rsidR="00017B71" w:rsidRPr="00806CCB" w14:paraId="280281C9" w14:textId="77777777">
        <w:tc>
          <w:tcPr>
            <w:tcW w:w="1189" w:type="dxa"/>
            <w:tcBorders>
              <w:top w:val="single" w:sz="4" w:space="0" w:color="auto"/>
              <w:bottom w:val="nil"/>
              <w:right w:val="nil"/>
            </w:tcBorders>
          </w:tcPr>
          <w:p w14:paraId="050E475B" w14:textId="77777777" w:rsidR="00017B71" w:rsidRPr="00806CCB" w:rsidRDefault="00017B71" w:rsidP="000824E4">
            <w:pPr>
              <w:jc w:val="both"/>
            </w:pPr>
            <w:r w:rsidRPr="00806CCB">
              <w:t xml:space="preserve">      </w:t>
            </w:r>
            <w:r w:rsidRPr="00806CCB">
              <w:rPr>
                <w:i/>
              </w:rPr>
              <w:t>код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D421FD" w14:textId="77777777" w:rsidR="00017B71" w:rsidRPr="00806CCB" w:rsidRDefault="00017B71" w:rsidP="000824E4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582895AA" w14:textId="77777777" w:rsidR="00017B71" w:rsidRPr="00806CCB" w:rsidRDefault="00017B71" w:rsidP="000824E4">
            <w:pPr>
              <w:jc w:val="both"/>
            </w:pPr>
          </w:p>
        </w:tc>
      </w:tr>
    </w:tbl>
    <w:p w14:paraId="0339CC7F" w14:textId="77777777"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</w:t>
      </w:r>
    </w:p>
    <w:p w14:paraId="5B66DAC2" w14:textId="77777777" w:rsidR="00017B71" w:rsidRDefault="00017B71" w:rsidP="00017B71">
      <w:r w:rsidRPr="006605C9">
        <w:t>усп</w:t>
      </w:r>
      <w:r>
        <w:t xml:space="preserve">ешно прошел(ла) </w:t>
      </w:r>
      <w:r w:rsidR="005E0C27">
        <w:t>производственную</w:t>
      </w:r>
      <w:r w:rsidRPr="006605C9">
        <w:t xml:space="preserve"> практику по профессиональному модулю</w:t>
      </w:r>
      <w:r>
        <w:t xml:space="preserve"> </w:t>
      </w:r>
    </w:p>
    <w:p w14:paraId="13E32E48" w14:textId="77777777" w:rsidR="000E740A" w:rsidRPr="00806CCB" w:rsidRDefault="000E740A" w:rsidP="00017B71"/>
    <w:tbl>
      <w:tblPr>
        <w:tblW w:w="100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7E2FF4" w:rsidRPr="007B5280" w14:paraId="1800BA7C" w14:textId="77777777">
        <w:tc>
          <w:tcPr>
            <w:tcW w:w="10008" w:type="dxa"/>
          </w:tcPr>
          <w:p w14:paraId="0D73368F" w14:textId="77777777" w:rsidR="007E2FF4" w:rsidRPr="00067095" w:rsidRDefault="000E740A" w:rsidP="00833D06">
            <w:r>
              <w:rPr>
                <w:szCs w:val="28"/>
              </w:rPr>
              <w:t>Т</w:t>
            </w:r>
            <w:r w:rsidRPr="000E740A">
              <w:rPr>
                <w:szCs w:val="28"/>
              </w:rPr>
              <w:t>ехническая эксплуатация инфокоммуникационных систем связи</w:t>
            </w:r>
          </w:p>
        </w:tc>
      </w:tr>
      <w:tr w:rsidR="007E2FF4" w:rsidRPr="007B5280" w14:paraId="40EA05AC" w14:textId="77777777">
        <w:tc>
          <w:tcPr>
            <w:tcW w:w="10008" w:type="dxa"/>
            <w:tcBorders>
              <w:top w:val="single" w:sz="4" w:space="0" w:color="auto"/>
            </w:tcBorders>
          </w:tcPr>
          <w:p w14:paraId="6EFED2CD" w14:textId="77777777" w:rsidR="007E2FF4" w:rsidRPr="00067095" w:rsidRDefault="007E2FF4" w:rsidP="007E2FF4">
            <w:pPr>
              <w:rPr>
                <w:color w:val="000000"/>
              </w:rPr>
            </w:pPr>
          </w:p>
        </w:tc>
      </w:tr>
    </w:tbl>
    <w:p w14:paraId="6CE8736B" w14:textId="77777777"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 профессионального модуля</w:t>
      </w:r>
    </w:p>
    <w:p w14:paraId="2CA0CB34" w14:textId="35C4CF14" w:rsidR="00017B71" w:rsidRPr="006605C9" w:rsidRDefault="007E2FF4" w:rsidP="00017B71">
      <w:r>
        <w:t>в объеме 72</w:t>
      </w:r>
      <w:r w:rsidR="00017B71">
        <w:t xml:space="preserve"> </w:t>
      </w:r>
      <w:r w:rsidR="00017B71" w:rsidRPr="006605C9">
        <w:t>часов с  «</w:t>
      </w:r>
      <w:r w:rsidR="00017B71" w:rsidRPr="00B90A94">
        <w:t>____</w:t>
      </w:r>
      <w:r w:rsidR="00017B71" w:rsidRPr="006605C9">
        <w:t>»</w:t>
      </w:r>
      <w:r w:rsidR="00017B71">
        <w:t xml:space="preserve"> </w:t>
      </w:r>
      <w:r w:rsidR="00017B71" w:rsidRPr="00B90A94">
        <w:t xml:space="preserve">_____________ </w:t>
      </w:r>
      <w:r w:rsidR="00017B71" w:rsidRPr="006605C9">
        <w:t>20</w:t>
      </w:r>
      <w:r w:rsidR="00E31FB0">
        <w:t>2</w:t>
      </w:r>
      <w:r w:rsidR="00017B71" w:rsidRPr="00B90A94">
        <w:t>__</w:t>
      </w:r>
      <w:r w:rsidR="00017B71">
        <w:t xml:space="preserve"> </w:t>
      </w:r>
      <w:r w:rsidR="00017B71" w:rsidRPr="006605C9">
        <w:t>г. по «</w:t>
      </w:r>
      <w:r w:rsidR="00017B71" w:rsidRPr="00B90A94">
        <w:t>____</w:t>
      </w:r>
      <w:r w:rsidR="00017B71" w:rsidRPr="006605C9">
        <w:t>»</w:t>
      </w:r>
      <w:r w:rsidR="00017B71">
        <w:t xml:space="preserve"> </w:t>
      </w:r>
      <w:r w:rsidR="00017B71" w:rsidRPr="00B90A94">
        <w:t xml:space="preserve">_____________ </w:t>
      </w:r>
      <w:r w:rsidR="00017B71" w:rsidRPr="006605C9">
        <w:t>20</w:t>
      </w:r>
      <w:r w:rsidR="00E31FB0">
        <w:t>2</w:t>
      </w:r>
      <w:r w:rsidR="00017B71" w:rsidRPr="00B90A94">
        <w:t>__</w:t>
      </w:r>
      <w:r w:rsidR="00017B71">
        <w:t xml:space="preserve"> </w:t>
      </w:r>
      <w:r w:rsidR="00017B71" w:rsidRPr="006605C9">
        <w:t>г..</w:t>
      </w:r>
      <w:r w:rsidR="00017B71">
        <w:t xml:space="preserve"> в </w:t>
      </w:r>
    </w:p>
    <w:p w14:paraId="2FA06322" w14:textId="77777777" w:rsidR="00017B71" w:rsidRPr="006605C9" w:rsidRDefault="00017B71" w:rsidP="00017B71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017B71" w:rsidRPr="00806CCB" w14:paraId="41B59A93" w14:textId="77777777">
        <w:trPr>
          <w:trHeight w:val="135"/>
        </w:trPr>
        <w:tc>
          <w:tcPr>
            <w:tcW w:w="9571" w:type="dxa"/>
            <w:shd w:val="clear" w:color="auto" w:fill="auto"/>
          </w:tcPr>
          <w:p w14:paraId="3707CFA4" w14:textId="77777777" w:rsidR="00017B71" w:rsidRPr="00806CCB" w:rsidRDefault="00017B71" w:rsidP="000824E4"/>
        </w:tc>
      </w:tr>
      <w:tr w:rsidR="00017B71" w:rsidRPr="00806CCB" w14:paraId="323F3C6A" w14:textId="77777777">
        <w:trPr>
          <w:trHeight w:val="135"/>
        </w:trPr>
        <w:tc>
          <w:tcPr>
            <w:tcW w:w="9571" w:type="dxa"/>
            <w:shd w:val="clear" w:color="auto" w:fill="auto"/>
          </w:tcPr>
          <w:p w14:paraId="6EF7C4A1" w14:textId="77777777" w:rsidR="00017B71" w:rsidRPr="00806CCB" w:rsidRDefault="00017B71" w:rsidP="000824E4"/>
        </w:tc>
      </w:tr>
    </w:tbl>
    <w:p w14:paraId="3EFD85F3" w14:textId="77777777"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 xml:space="preserve">наименование </w:t>
      </w:r>
      <w:r>
        <w:rPr>
          <w:i/>
          <w:sz w:val="20"/>
          <w:szCs w:val="20"/>
        </w:rPr>
        <w:t>организации</w:t>
      </w:r>
    </w:p>
    <w:p w14:paraId="1F089425" w14:textId="77777777" w:rsidR="00017B71" w:rsidRPr="006605C9" w:rsidRDefault="00017B71" w:rsidP="00017B71"/>
    <w:p w14:paraId="27281341" w14:textId="77777777" w:rsidR="00017B71" w:rsidRPr="00581B43" w:rsidRDefault="00017B71" w:rsidP="00017B71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сформированности </w:t>
      </w:r>
      <w:r>
        <w:rPr>
          <w:b/>
        </w:rPr>
        <w:br/>
        <w:t>общих</w:t>
      </w:r>
      <w:r w:rsidRPr="006605C9">
        <w:rPr>
          <w:b/>
        </w:rPr>
        <w:t xml:space="preserve"> компетенций</w:t>
      </w:r>
    </w:p>
    <w:p w14:paraId="477766DA" w14:textId="77777777" w:rsidR="008F1EDE" w:rsidRPr="00581B43" w:rsidRDefault="008F1EDE" w:rsidP="00017B71">
      <w:pPr>
        <w:jc w:val="center"/>
        <w:rPr>
          <w:b/>
        </w:rPr>
      </w:pPr>
    </w:p>
    <w:tbl>
      <w:tblPr>
        <w:tblpPr w:leftFromText="180" w:rightFromText="180" w:vertAnchor="text" w:tblpX="392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543"/>
        <w:gridCol w:w="2835"/>
      </w:tblGrid>
      <w:tr w:rsidR="008F1EDE" w:rsidRPr="00B7062C" w14:paraId="72C822E1" w14:textId="77777777" w:rsidTr="00DD6D80">
        <w:tc>
          <w:tcPr>
            <w:tcW w:w="2802" w:type="dxa"/>
          </w:tcPr>
          <w:p w14:paraId="4AB1828D" w14:textId="77777777" w:rsidR="008F1EDE" w:rsidRPr="00B7062C" w:rsidRDefault="008F1EDE" w:rsidP="00DD6D80">
            <w:r w:rsidRPr="00B7062C">
              <w:t>ОК 01</w:t>
            </w:r>
            <w:r>
              <w:t>.</w:t>
            </w:r>
            <w:r w:rsidRPr="00B7062C"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543" w:type="dxa"/>
          </w:tcPr>
          <w:p w14:paraId="16EA2E65" w14:textId="77777777" w:rsidR="008F1EDE" w:rsidRPr="00B7062C" w:rsidRDefault="008F1EDE" w:rsidP="00DD6D80">
            <w:pPr>
              <w:numPr>
                <w:ilvl w:val="0"/>
                <w:numId w:val="7"/>
              </w:numPr>
              <w:tabs>
                <w:tab w:val="left" w:pos="252"/>
              </w:tabs>
            </w:pPr>
            <w:r>
              <w:t xml:space="preserve">обоснованность </w:t>
            </w:r>
            <w:r w:rsidRPr="00B7062C">
              <w:t>постановки цели, выбора и применения методов и способов решения профессиональных задач;</w:t>
            </w:r>
          </w:p>
          <w:p w14:paraId="3102A3FF" w14:textId="77777777" w:rsidR="008F1EDE" w:rsidRPr="00B7062C" w:rsidRDefault="008F1EDE" w:rsidP="00DD6D80">
            <w:r>
              <w:t xml:space="preserve">- адекватная оценка и самооценка </w:t>
            </w:r>
            <w:r w:rsidRPr="00B7062C">
              <w:t>эффективности и ка</w:t>
            </w:r>
            <w:r>
              <w:t xml:space="preserve">чества выполнения </w:t>
            </w:r>
            <w:r w:rsidRPr="00B7062C">
              <w:t>профессиональных задач</w:t>
            </w:r>
          </w:p>
        </w:tc>
        <w:tc>
          <w:tcPr>
            <w:tcW w:w="2835" w:type="dxa"/>
            <w:vMerge w:val="restart"/>
          </w:tcPr>
          <w:p w14:paraId="4D5A362B" w14:textId="77777777" w:rsidR="008F1EDE" w:rsidRDefault="008F1EDE" w:rsidP="00DD6D80"/>
          <w:p w14:paraId="18DCE2DF" w14:textId="77777777" w:rsidR="008F1EDE" w:rsidRDefault="008F1EDE" w:rsidP="00DD6D80"/>
          <w:p w14:paraId="6CF830EB" w14:textId="77777777" w:rsidR="008F1EDE" w:rsidRDefault="008F1EDE" w:rsidP="00DD6D80"/>
          <w:p w14:paraId="08799226" w14:textId="77777777" w:rsidR="008F1EDE" w:rsidRDefault="008F1EDE" w:rsidP="00DD6D80"/>
          <w:p w14:paraId="3AE86923" w14:textId="77777777" w:rsidR="008F1EDE" w:rsidRDefault="008F1EDE" w:rsidP="00DD6D80"/>
          <w:p w14:paraId="01163970" w14:textId="77777777" w:rsidR="008F1EDE" w:rsidRDefault="008F1EDE" w:rsidP="00DD6D80">
            <w:r w:rsidRPr="00B7062C">
              <w:t>Интерпретация результатов наблюдений за деятельностью обучающегося в процессе осво</w:t>
            </w:r>
            <w:r>
              <w:t>ения образовательной программы</w:t>
            </w:r>
          </w:p>
          <w:p w14:paraId="4CA6295F" w14:textId="77777777" w:rsidR="008F1EDE" w:rsidRPr="00B7062C" w:rsidRDefault="008F1EDE" w:rsidP="00DD6D80"/>
          <w:p w14:paraId="1D8DF762" w14:textId="77777777" w:rsidR="008F1EDE" w:rsidRDefault="008F1EDE" w:rsidP="00DD6D80">
            <w:r w:rsidRPr="00B7062C">
              <w:t>Экспертное наблюдение и оценка на лабораторно - практических занятиях, при выполнении работ по уче</w:t>
            </w:r>
            <w:r>
              <w:t>бной и производственной практикам</w:t>
            </w:r>
          </w:p>
          <w:p w14:paraId="6A582FAF" w14:textId="77777777" w:rsidR="008F1EDE" w:rsidRDefault="008F1EDE" w:rsidP="00DD6D80"/>
          <w:p w14:paraId="542A388C" w14:textId="77777777" w:rsidR="008F1EDE" w:rsidRPr="00B7062C" w:rsidRDefault="008F1EDE" w:rsidP="00DD6D80">
            <w:r>
              <w:t xml:space="preserve">Экзамен </w:t>
            </w:r>
          </w:p>
        </w:tc>
      </w:tr>
      <w:tr w:rsidR="008F1EDE" w:rsidRPr="00B7062C" w14:paraId="21951D64" w14:textId="77777777" w:rsidTr="00DD6D80">
        <w:tc>
          <w:tcPr>
            <w:tcW w:w="2802" w:type="dxa"/>
          </w:tcPr>
          <w:p w14:paraId="02EF11A5" w14:textId="77777777" w:rsidR="008F1EDE" w:rsidRPr="00B7062C" w:rsidRDefault="008F1EDE" w:rsidP="00DD6D80">
            <w:r w:rsidRPr="00B7062C"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543" w:type="dxa"/>
          </w:tcPr>
          <w:p w14:paraId="28849CD1" w14:textId="77777777" w:rsidR="008F1EDE" w:rsidRPr="00B7062C" w:rsidRDefault="008F1EDE" w:rsidP="00DD6D80">
            <w:r w:rsidRPr="00B7062C"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835" w:type="dxa"/>
            <w:vMerge/>
          </w:tcPr>
          <w:p w14:paraId="0280C869" w14:textId="77777777" w:rsidR="008F1EDE" w:rsidRPr="00B7062C" w:rsidRDefault="008F1EDE" w:rsidP="00DD6D80"/>
        </w:tc>
      </w:tr>
      <w:tr w:rsidR="008F1EDE" w:rsidRPr="00B7062C" w14:paraId="085A4F25" w14:textId="77777777" w:rsidTr="00DD6D80">
        <w:tc>
          <w:tcPr>
            <w:tcW w:w="2802" w:type="dxa"/>
          </w:tcPr>
          <w:p w14:paraId="7095567A" w14:textId="77777777" w:rsidR="008F1EDE" w:rsidRPr="00B7062C" w:rsidRDefault="008F1EDE" w:rsidP="00DD6D80">
            <w:r w:rsidRPr="00B7062C"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3543" w:type="dxa"/>
          </w:tcPr>
          <w:p w14:paraId="2C236C4D" w14:textId="77777777" w:rsidR="008F1EDE" w:rsidRPr="00B7062C" w:rsidRDefault="008F1EDE" w:rsidP="00DD6D80">
            <w:r w:rsidRPr="00B7062C">
              <w:t>- дем</w:t>
            </w:r>
            <w:r>
              <w:t>онстрация ответственности за принятые</w:t>
            </w:r>
            <w:r w:rsidRPr="00B7062C">
              <w:t xml:space="preserve"> решения</w:t>
            </w:r>
          </w:p>
          <w:p w14:paraId="65FE81B0" w14:textId="77777777" w:rsidR="008F1EDE" w:rsidRPr="00B7062C" w:rsidRDefault="008F1EDE" w:rsidP="00DD6D80">
            <w:r w:rsidRPr="00B7062C">
              <w:t xml:space="preserve">- </w:t>
            </w:r>
            <w:r>
              <w:t xml:space="preserve">обоснованность </w:t>
            </w:r>
            <w:r w:rsidRPr="00B7062C">
              <w:t>самоанализ</w:t>
            </w:r>
            <w:r>
              <w:t>а</w:t>
            </w:r>
            <w:r w:rsidRPr="00B7062C">
              <w:t xml:space="preserve"> и коррекция результатов собственной работы; </w:t>
            </w:r>
          </w:p>
        </w:tc>
        <w:tc>
          <w:tcPr>
            <w:tcW w:w="2835" w:type="dxa"/>
            <w:vMerge/>
          </w:tcPr>
          <w:p w14:paraId="6FC23439" w14:textId="77777777" w:rsidR="008F1EDE" w:rsidRPr="00B7062C" w:rsidRDefault="008F1EDE" w:rsidP="00DD6D80"/>
        </w:tc>
      </w:tr>
      <w:tr w:rsidR="008F1EDE" w:rsidRPr="00B7062C" w14:paraId="2B27C5C0" w14:textId="77777777" w:rsidTr="00DD6D80">
        <w:tc>
          <w:tcPr>
            <w:tcW w:w="2802" w:type="dxa"/>
          </w:tcPr>
          <w:p w14:paraId="0B9AE93B" w14:textId="77777777" w:rsidR="008F1EDE" w:rsidRPr="00B7062C" w:rsidRDefault="008F1EDE" w:rsidP="00DD6D80">
            <w:r w:rsidRPr="00B7062C"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543" w:type="dxa"/>
          </w:tcPr>
          <w:p w14:paraId="50F2250B" w14:textId="77777777" w:rsidR="008F1EDE" w:rsidRDefault="008F1EDE" w:rsidP="00DD6D80">
            <w:r>
              <w:t xml:space="preserve">- </w:t>
            </w:r>
            <w:r w:rsidRPr="00B7062C">
              <w:t xml:space="preserve">взаимодействие с обучающимися, преподавателями и мастерами в ходе обучения, с руководителями </w:t>
            </w:r>
            <w:r>
              <w:t>учебной и производственной практик;</w:t>
            </w:r>
          </w:p>
          <w:p w14:paraId="74840211" w14:textId="77777777" w:rsidR="008F1EDE" w:rsidRPr="00B7062C" w:rsidRDefault="008F1EDE" w:rsidP="00DD6D80">
            <w:r>
              <w:t xml:space="preserve">- обоснованность </w:t>
            </w:r>
            <w:r w:rsidRPr="00B7062C">
              <w:t>анализ</w:t>
            </w:r>
            <w:r>
              <w:t>а</w:t>
            </w:r>
            <w:r w:rsidRPr="00B7062C">
              <w:t xml:space="preserve"> работы членов команды </w:t>
            </w:r>
            <w:r w:rsidRPr="00B7062C">
              <w:lastRenderedPageBreak/>
              <w:t>(подчиненных)</w:t>
            </w:r>
          </w:p>
        </w:tc>
        <w:tc>
          <w:tcPr>
            <w:tcW w:w="2835" w:type="dxa"/>
            <w:vMerge/>
          </w:tcPr>
          <w:p w14:paraId="075035AC" w14:textId="77777777" w:rsidR="008F1EDE" w:rsidRPr="00B7062C" w:rsidRDefault="008F1EDE" w:rsidP="00DD6D80"/>
        </w:tc>
      </w:tr>
      <w:tr w:rsidR="008F1EDE" w:rsidRPr="00B7062C" w14:paraId="412A5546" w14:textId="77777777" w:rsidTr="00DD6D80">
        <w:tc>
          <w:tcPr>
            <w:tcW w:w="2802" w:type="dxa"/>
          </w:tcPr>
          <w:p w14:paraId="2FDA2E6B" w14:textId="77777777" w:rsidR="008F1EDE" w:rsidRPr="00B7062C" w:rsidRDefault="008F1EDE" w:rsidP="00DD6D80">
            <w:r w:rsidRPr="00B7062C">
              <w:t>ОК 05.</w:t>
            </w:r>
            <w:r w:rsidRPr="00B7062C">
              <w:rPr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3" w:type="dxa"/>
          </w:tcPr>
          <w:p w14:paraId="60338647" w14:textId="77777777" w:rsidR="008F1EDE" w:rsidRDefault="008F1EDE" w:rsidP="00DD6D80">
            <w:r>
              <w:t>-грамотность устной и письменной речи,</w:t>
            </w:r>
          </w:p>
          <w:p w14:paraId="33B32F9B" w14:textId="77777777" w:rsidR="008F1EDE" w:rsidRPr="00B7062C" w:rsidRDefault="008F1EDE" w:rsidP="00DD6D80">
            <w:r>
              <w:t>- ясность формулирования и изложения мыслей</w:t>
            </w:r>
          </w:p>
        </w:tc>
        <w:tc>
          <w:tcPr>
            <w:tcW w:w="2835" w:type="dxa"/>
            <w:vMerge/>
          </w:tcPr>
          <w:p w14:paraId="7C3610AA" w14:textId="77777777" w:rsidR="008F1EDE" w:rsidRPr="00B7062C" w:rsidRDefault="008F1EDE" w:rsidP="00DD6D80"/>
        </w:tc>
      </w:tr>
      <w:tr w:rsidR="008F1EDE" w:rsidRPr="00B7062C" w14:paraId="3C9A3B5C" w14:textId="77777777" w:rsidTr="00DD6D80">
        <w:tc>
          <w:tcPr>
            <w:tcW w:w="2802" w:type="dxa"/>
          </w:tcPr>
          <w:p w14:paraId="101640AA" w14:textId="76CE4F4E" w:rsidR="008F1EDE" w:rsidRPr="00B7062C" w:rsidRDefault="008F1EDE" w:rsidP="00DD6D80">
            <w:r w:rsidRPr="00B7062C">
              <w:t xml:space="preserve">ОК 06.  </w:t>
            </w:r>
            <w:r w:rsidR="00E31FB0">
              <w:t xml:space="preserve"> </w:t>
            </w:r>
            <w:r w:rsidR="00E31FB0" w:rsidRPr="00E31FB0">
              <w:t>Проявлять гражданско-патриотическую позицию, демонстрировать осознанное поведение на основе общечеловеческих ценностей, применять стандарты антикоррупционного поведения.</w:t>
            </w:r>
          </w:p>
        </w:tc>
        <w:tc>
          <w:tcPr>
            <w:tcW w:w="3543" w:type="dxa"/>
          </w:tcPr>
          <w:p w14:paraId="40BB7241" w14:textId="77777777" w:rsidR="008F1EDE" w:rsidRDefault="008F1EDE" w:rsidP="00DD6D80">
            <w:pPr>
              <w:rPr>
                <w:bCs/>
              </w:rPr>
            </w:pPr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14:paraId="721AFFCD" w14:textId="77777777" w:rsidR="008F1EDE" w:rsidRPr="00B7062C" w:rsidRDefault="008F1EDE" w:rsidP="00DD6D80"/>
        </w:tc>
        <w:tc>
          <w:tcPr>
            <w:tcW w:w="2835" w:type="dxa"/>
            <w:vMerge/>
          </w:tcPr>
          <w:p w14:paraId="10D453A9" w14:textId="77777777" w:rsidR="008F1EDE" w:rsidRPr="00B7062C" w:rsidRDefault="008F1EDE" w:rsidP="00DD6D80"/>
        </w:tc>
      </w:tr>
      <w:tr w:rsidR="008F1EDE" w:rsidRPr="00B7062C" w14:paraId="66413B9C" w14:textId="77777777" w:rsidTr="00DD6D80">
        <w:tc>
          <w:tcPr>
            <w:tcW w:w="2802" w:type="dxa"/>
          </w:tcPr>
          <w:p w14:paraId="03E3FE69" w14:textId="77777777" w:rsidR="008F1EDE" w:rsidRPr="00B7062C" w:rsidRDefault="008F1EDE" w:rsidP="00DD6D80">
            <w:r w:rsidRPr="00B7062C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543" w:type="dxa"/>
          </w:tcPr>
          <w:p w14:paraId="5CA3A848" w14:textId="77777777" w:rsidR="008F1EDE" w:rsidRDefault="008F1EDE" w:rsidP="00DD6D80">
            <w: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0D7BBD75" w14:textId="77777777" w:rsidR="008F1EDE" w:rsidRPr="00B7062C" w:rsidRDefault="008F1EDE" w:rsidP="00DD6D80">
            <w: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2835" w:type="dxa"/>
            <w:vMerge/>
          </w:tcPr>
          <w:p w14:paraId="5F1FE92D" w14:textId="77777777" w:rsidR="008F1EDE" w:rsidRPr="00B7062C" w:rsidRDefault="008F1EDE" w:rsidP="00DD6D80"/>
        </w:tc>
      </w:tr>
      <w:tr w:rsidR="008F1EDE" w:rsidRPr="00B7062C" w14:paraId="46ED5D68" w14:textId="77777777" w:rsidTr="00DD6D80">
        <w:tc>
          <w:tcPr>
            <w:tcW w:w="2802" w:type="dxa"/>
          </w:tcPr>
          <w:p w14:paraId="6F98CED3" w14:textId="77777777" w:rsidR="008F1EDE" w:rsidRPr="00B7062C" w:rsidRDefault="008F1EDE" w:rsidP="00DD6D80">
            <w:r w:rsidRPr="00B7062C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43" w:type="dxa"/>
          </w:tcPr>
          <w:p w14:paraId="544357DB" w14:textId="77777777" w:rsidR="008F1EDE" w:rsidRDefault="008F1EDE" w:rsidP="00DD6D80">
            <w: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368E5948" w14:textId="77777777" w:rsidR="008F1EDE" w:rsidRPr="00B7062C" w:rsidRDefault="008F1EDE" w:rsidP="00DD6D80"/>
        </w:tc>
        <w:tc>
          <w:tcPr>
            <w:tcW w:w="2835" w:type="dxa"/>
            <w:vMerge/>
          </w:tcPr>
          <w:p w14:paraId="0E03E824" w14:textId="77777777" w:rsidR="008F1EDE" w:rsidRPr="00B7062C" w:rsidRDefault="008F1EDE" w:rsidP="00DD6D80"/>
        </w:tc>
      </w:tr>
      <w:tr w:rsidR="008F1EDE" w:rsidRPr="00B7062C" w14:paraId="1C55EF48" w14:textId="77777777" w:rsidTr="00DD6D80">
        <w:tc>
          <w:tcPr>
            <w:tcW w:w="2802" w:type="dxa"/>
          </w:tcPr>
          <w:p w14:paraId="1B253EB1" w14:textId="77777777" w:rsidR="008F1EDE" w:rsidRPr="00B7062C" w:rsidRDefault="008F1EDE" w:rsidP="00DD6D80">
            <w:r w:rsidRPr="00B7062C"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3543" w:type="dxa"/>
          </w:tcPr>
          <w:p w14:paraId="7EE2D2F4" w14:textId="77777777" w:rsidR="008F1EDE" w:rsidRPr="00494061" w:rsidRDefault="008F1EDE" w:rsidP="00DD6D80">
            <w:pPr>
              <w:pStyle w:val="af"/>
              <w:rPr>
                <w:lang w:val="ru-RU"/>
              </w:rPr>
            </w:pPr>
            <w:r w:rsidRPr="00B7062C">
              <w:rPr>
                <w:bCs/>
                <w:lang w:val="ru-RU"/>
              </w:rPr>
              <w:t xml:space="preserve">- </w:t>
            </w:r>
            <w:r>
              <w:rPr>
                <w:bCs/>
                <w:lang w:val="ru-RU"/>
              </w:rPr>
              <w:t xml:space="preserve">эффективность </w:t>
            </w:r>
            <w:r w:rsidRPr="00B7062C">
              <w:rPr>
                <w:bCs/>
                <w:lang w:val="ru-RU"/>
              </w:rPr>
              <w:t>использовани</w:t>
            </w:r>
            <w:r>
              <w:rPr>
                <w:bCs/>
                <w:lang w:val="ru-RU"/>
              </w:rPr>
              <w:t>я</w:t>
            </w:r>
            <w:r w:rsidRPr="00B7062C">
              <w:rPr>
                <w:bCs/>
                <w:lang w:val="ru-RU"/>
              </w:rPr>
              <w:t xml:space="preserve"> и</w:t>
            </w:r>
            <w:r w:rsidRPr="00B7062C">
              <w:rPr>
                <w:lang w:val="ru-RU"/>
              </w:rPr>
              <w:t xml:space="preserve">нформационно-коммуникационных технологий </w:t>
            </w:r>
            <w:r>
              <w:rPr>
                <w:lang w:val="ru-RU"/>
              </w:rPr>
              <w:t>в профессиональной деятельности согласно формируемым умениям и получаемому практическому опыту</w:t>
            </w:r>
            <w:r w:rsidRPr="00B7062C">
              <w:rPr>
                <w:lang w:val="ru-RU"/>
              </w:rPr>
              <w:t>;</w:t>
            </w:r>
          </w:p>
        </w:tc>
        <w:tc>
          <w:tcPr>
            <w:tcW w:w="2835" w:type="dxa"/>
            <w:vMerge/>
          </w:tcPr>
          <w:p w14:paraId="5EC3E5DB" w14:textId="77777777" w:rsidR="008F1EDE" w:rsidRPr="00B7062C" w:rsidRDefault="008F1EDE" w:rsidP="00DD6D80"/>
        </w:tc>
      </w:tr>
      <w:tr w:rsidR="008F1EDE" w:rsidRPr="00B7062C" w14:paraId="242E48F6" w14:textId="77777777" w:rsidTr="00DD6D80">
        <w:trPr>
          <w:trHeight w:val="1706"/>
        </w:trPr>
        <w:tc>
          <w:tcPr>
            <w:tcW w:w="2802" w:type="dxa"/>
          </w:tcPr>
          <w:p w14:paraId="27C96623" w14:textId="1E0DAF48" w:rsidR="008F1EDE" w:rsidRPr="00B7062C" w:rsidRDefault="008F1EDE" w:rsidP="00DD6D80">
            <w:r w:rsidRPr="00B7062C">
              <w:lastRenderedPageBreak/>
              <w:t>ОК 10. Пользоваться профессиональной документацией на государственном и иностранном язык</w:t>
            </w:r>
            <w:r w:rsidR="007A28DF">
              <w:t>ах</w:t>
            </w:r>
            <w:r w:rsidRPr="00B7062C">
              <w:t>.</w:t>
            </w:r>
          </w:p>
        </w:tc>
        <w:tc>
          <w:tcPr>
            <w:tcW w:w="3543" w:type="dxa"/>
          </w:tcPr>
          <w:p w14:paraId="74602367" w14:textId="77777777" w:rsidR="008F1EDE" w:rsidRPr="00B7062C" w:rsidRDefault="008F1EDE" w:rsidP="00DD6D80">
            <w: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835" w:type="dxa"/>
            <w:vMerge/>
          </w:tcPr>
          <w:p w14:paraId="273B2CB1" w14:textId="77777777" w:rsidR="008F1EDE" w:rsidRPr="00B7062C" w:rsidRDefault="008F1EDE" w:rsidP="00DD6D80"/>
        </w:tc>
      </w:tr>
    </w:tbl>
    <w:p w14:paraId="1EB1C3DC" w14:textId="77777777" w:rsidR="008F1EDE" w:rsidRPr="00581B43" w:rsidRDefault="008F1EDE" w:rsidP="008F1EDE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сформированности </w:t>
      </w:r>
      <w:r>
        <w:rPr>
          <w:b/>
        </w:rPr>
        <w:br/>
        <w:t xml:space="preserve">профессиональных </w:t>
      </w:r>
      <w:r w:rsidRPr="006605C9">
        <w:rPr>
          <w:b/>
        </w:rPr>
        <w:t>компетенций</w:t>
      </w:r>
    </w:p>
    <w:p w14:paraId="24B39522" w14:textId="77777777" w:rsidR="008F1EDE" w:rsidRPr="00581B43" w:rsidRDefault="008F1EDE" w:rsidP="00017B71">
      <w:pPr>
        <w:jc w:val="center"/>
        <w:rPr>
          <w:b/>
        </w:rPr>
      </w:pPr>
    </w:p>
    <w:p w14:paraId="186CF466" w14:textId="77777777" w:rsidR="00D53FBC" w:rsidRDefault="00D53FBC" w:rsidP="00017B71">
      <w:pPr>
        <w:jc w:val="center"/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0"/>
        <w:gridCol w:w="3529"/>
        <w:gridCol w:w="2800"/>
      </w:tblGrid>
      <w:tr w:rsidR="00D53FBC" w:rsidRPr="00F3026F" w14:paraId="1836388D" w14:textId="77777777" w:rsidTr="00D34AC9">
        <w:trPr>
          <w:trHeight w:val="1098"/>
        </w:trPr>
        <w:tc>
          <w:tcPr>
            <w:tcW w:w="2850" w:type="dxa"/>
          </w:tcPr>
          <w:p w14:paraId="26E8A5A1" w14:textId="77777777" w:rsidR="00D53FBC" w:rsidRPr="00F3026F" w:rsidRDefault="00D53FBC" w:rsidP="00D34AC9">
            <w:pPr>
              <w:suppressAutoHyphens/>
              <w:jc w:val="center"/>
            </w:pPr>
            <w:r w:rsidRPr="00F3026F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529" w:type="dxa"/>
          </w:tcPr>
          <w:p w14:paraId="4626CA49" w14:textId="77777777" w:rsidR="00D53FBC" w:rsidRPr="00F3026F" w:rsidRDefault="00D53FBC" w:rsidP="00D34AC9">
            <w:pPr>
              <w:suppressAutoHyphens/>
              <w:jc w:val="center"/>
            </w:pPr>
          </w:p>
          <w:p w14:paraId="592B2038" w14:textId="77777777" w:rsidR="00D53FBC" w:rsidRPr="00F3026F" w:rsidRDefault="00D53FBC" w:rsidP="00D34AC9">
            <w:pPr>
              <w:suppressAutoHyphens/>
              <w:jc w:val="center"/>
            </w:pPr>
            <w:r w:rsidRPr="00F3026F">
              <w:t>Критерии оценки</w:t>
            </w:r>
          </w:p>
        </w:tc>
        <w:tc>
          <w:tcPr>
            <w:tcW w:w="2800" w:type="dxa"/>
          </w:tcPr>
          <w:p w14:paraId="667FEC0B" w14:textId="77777777" w:rsidR="00D53FBC" w:rsidRPr="00F3026F" w:rsidRDefault="00D53FBC" w:rsidP="00D34AC9">
            <w:pPr>
              <w:suppressAutoHyphens/>
              <w:jc w:val="center"/>
            </w:pPr>
          </w:p>
          <w:p w14:paraId="548F4AD2" w14:textId="77777777" w:rsidR="00D53FBC" w:rsidRPr="00F3026F" w:rsidRDefault="00D53FBC" w:rsidP="00D34AC9">
            <w:pPr>
              <w:suppressAutoHyphens/>
              <w:jc w:val="center"/>
            </w:pPr>
            <w:r w:rsidRPr="00F3026F">
              <w:t>Методы оценки</w:t>
            </w:r>
          </w:p>
        </w:tc>
      </w:tr>
      <w:tr w:rsidR="00D53FBC" w:rsidRPr="00F3026F" w14:paraId="1322515C" w14:textId="77777777" w:rsidTr="00D34AC9">
        <w:trPr>
          <w:trHeight w:val="698"/>
        </w:trPr>
        <w:tc>
          <w:tcPr>
            <w:tcW w:w="2850" w:type="dxa"/>
          </w:tcPr>
          <w:p w14:paraId="73244007" w14:textId="77777777" w:rsidR="00D53FBC" w:rsidRPr="00F3026F" w:rsidRDefault="00D53FBC" w:rsidP="00D34AC9">
            <w:pPr>
              <w:suppressAutoHyphens/>
              <w:rPr>
                <w:i/>
              </w:rPr>
            </w:pPr>
            <w:r w:rsidRPr="00F3026F">
              <w:rPr>
                <w:b/>
                <w:lang w:eastAsia="en-US"/>
              </w:rPr>
              <w:t>ПК 2.1</w:t>
            </w:r>
            <w:r w:rsidRPr="00F3026F">
              <w:rPr>
                <w:lang w:eastAsia="en-US"/>
              </w:rPr>
              <w:t>. Выполнять монтаж, демонтаж, первичную инсталляцию, мониторинг, диагностику инфокоммуникационных системпередачи в соответствии с действующими отраслевыми стандартами</w:t>
            </w:r>
          </w:p>
        </w:tc>
        <w:tc>
          <w:tcPr>
            <w:tcW w:w="3529" w:type="dxa"/>
          </w:tcPr>
          <w:p w14:paraId="50B93F55" w14:textId="77777777" w:rsidR="00D53FBC" w:rsidRPr="00F3026F" w:rsidRDefault="00D53FBC" w:rsidP="00D34AC9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 xml:space="preserve">Оценка «отлично»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6DBF8435" w14:textId="77777777" w:rsidR="00D53FBC" w:rsidRPr="00F3026F" w:rsidRDefault="00D53FBC" w:rsidP="00D34AC9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 xml:space="preserve">Оценка «хорошо» -алгоритм разработан, оформлен в соответствии со стандартами и соответствует заданию, пояснены его основные структуры. </w:t>
            </w:r>
          </w:p>
          <w:p w14:paraId="673FC768" w14:textId="77777777" w:rsidR="00D53FBC" w:rsidRPr="00F3026F" w:rsidRDefault="00D53FBC" w:rsidP="00D34AC9">
            <w:pPr>
              <w:rPr>
                <w:bCs/>
                <w:lang w:eastAsia="en-US"/>
              </w:rPr>
            </w:pPr>
          </w:p>
          <w:p w14:paraId="14D1DF30" w14:textId="77777777" w:rsidR="00D53FBC" w:rsidRPr="00F3026F" w:rsidRDefault="00D53FBC" w:rsidP="00D34AC9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>Оценка «удовлетворительно» - алгоритм разработан и соответствует заданию.</w:t>
            </w:r>
          </w:p>
        </w:tc>
        <w:tc>
          <w:tcPr>
            <w:tcW w:w="2800" w:type="dxa"/>
          </w:tcPr>
          <w:p w14:paraId="526BF852" w14:textId="77777777" w:rsidR="00D53FBC" w:rsidRPr="00F3026F" w:rsidRDefault="00D53FBC" w:rsidP="00D34AC9">
            <w:pPr>
              <w:suppressAutoHyphens/>
              <w:rPr>
                <w:i/>
              </w:rPr>
            </w:pPr>
          </w:p>
        </w:tc>
      </w:tr>
      <w:tr w:rsidR="00D53FBC" w:rsidRPr="00F3026F" w14:paraId="1D67A451" w14:textId="77777777" w:rsidTr="00D34AC9">
        <w:trPr>
          <w:trHeight w:val="698"/>
        </w:trPr>
        <w:tc>
          <w:tcPr>
            <w:tcW w:w="2850" w:type="dxa"/>
          </w:tcPr>
          <w:p w14:paraId="2697FBA8" w14:textId="77777777" w:rsidR="00D53FBC" w:rsidRPr="00F3026F" w:rsidRDefault="00D53FBC" w:rsidP="00D34AC9">
            <w:pPr>
              <w:suppressAutoHyphens/>
              <w:rPr>
                <w:i/>
              </w:rPr>
            </w:pPr>
            <w:r w:rsidRPr="00F3026F">
              <w:rPr>
                <w:b/>
                <w:lang w:eastAsia="en-US"/>
              </w:rPr>
              <w:t>ПК 2.2.</w:t>
            </w:r>
            <w:r w:rsidRPr="00F3026F">
              <w:rPr>
                <w:lang w:eastAsia="en-US"/>
              </w:rPr>
              <w:t xml:space="preserve"> Устранять аварии и повреждения оборудования инфокоммуникационных систем.</w:t>
            </w:r>
          </w:p>
        </w:tc>
        <w:tc>
          <w:tcPr>
            <w:tcW w:w="3529" w:type="dxa"/>
          </w:tcPr>
          <w:p w14:paraId="2F9E2F94" w14:textId="77777777" w:rsidR="00D53FBC" w:rsidRPr="00F3026F" w:rsidRDefault="00D53FBC" w:rsidP="00D34AC9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 xml:space="preserve">Оценка «отлично»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6294088C" w14:textId="77777777" w:rsidR="00D53FBC" w:rsidRPr="00F3026F" w:rsidRDefault="00D53FBC" w:rsidP="00D34AC9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 xml:space="preserve">Оценка «хорошо» -алгоритм разработан, оформлен в соответствии со стандартами и соответствует заданию, пояснены его основные структуры. </w:t>
            </w:r>
          </w:p>
          <w:p w14:paraId="6418BD25" w14:textId="77777777" w:rsidR="00D53FBC" w:rsidRPr="00F3026F" w:rsidRDefault="00D53FBC" w:rsidP="00D34AC9">
            <w:pPr>
              <w:rPr>
                <w:bCs/>
                <w:lang w:eastAsia="en-US"/>
              </w:rPr>
            </w:pPr>
          </w:p>
          <w:p w14:paraId="241D2FED" w14:textId="77777777" w:rsidR="00D53FBC" w:rsidRPr="00F3026F" w:rsidRDefault="00D53FBC" w:rsidP="00D34AC9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>Оценка «удовлетворительно» - алгоритм разработан и соответствует заданию.</w:t>
            </w:r>
          </w:p>
        </w:tc>
        <w:tc>
          <w:tcPr>
            <w:tcW w:w="2800" w:type="dxa"/>
          </w:tcPr>
          <w:p w14:paraId="0EC457C4" w14:textId="77777777" w:rsidR="00D53FBC" w:rsidRPr="00F3026F" w:rsidRDefault="00D53FBC" w:rsidP="00D34AC9">
            <w:pPr>
              <w:suppressAutoHyphens/>
              <w:rPr>
                <w:i/>
              </w:rPr>
            </w:pPr>
          </w:p>
        </w:tc>
      </w:tr>
      <w:tr w:rsidR="00D53FBC" w:rsidRPr="00F3026F" w14:paraId="50658F29" w14:textId="77777777" w:rsidTr="00D34AC9">
        <w:trPr>
          <w:trHeight w:val="698"/>
        </w:trPr>
        <w:tc>
          <w:tcPr>
            <w:tcW w:w="2850" w:type="dxa"/>
          </w:tcPr>
          <w:p w14:paraId="2C176E0D" w14:textId="77777777" w:rsidR="00D53FBC" w:rsidRPr="00F3026F" w:rsidRDefault="00D53FBC" w:rsidP="00D34AC9">
            <w:pPr>
              <w:widowControl w:val="0"/>
              <w:autoSpaceDE w:val="0"/>
              <w:autoSpaceDN w:val="0"/>
              <w:adjustRightInd w:val="0"/>
            </w:pPr>
            <w:r w:rsidRPr="00F3026F">
              <w:rPr>
                <w:b/>
              </w:rPr>
              <w:lastRenderedPageBreak/>
              <w:t>ПК 2.3.</w:t>
            </w:r>
            <w:r w:rsidRPr="00F3026F">
              <w:t xml:space="preserve"> Разрабатывать проекты инфокоммуникационных сетей и систем связи для предприятий и компаний малого и среднего бизнеса. </w:t>
            </w:r>
          </w:p>
        </w:tc>
        <w:tc>
          <w:tcPr>
            <w:tcW w:w="3529" w:type="dxa"/>
          </w:tcPr>
          <w:p w14:paraId="19E5AC29" w14:textId="77777777" w:rsidR="00D53FBC" w:rsidRPr="00F3026F" w:rsidRDefault="00D53FBC" w:rsidP="00D34AC9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 xml:space="preserve">Оценка «отлично»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1B0A66A8" w14:textId="77777777" w:rsidR="00D53FBC" w:rsidRPr="00F3026F" w:rsidRDefault="00D53FBC" w:rsidP="00D34AC9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 xml:space="preserve">Оценка «хорошо» -алгоритм разработан, оформлен в соответствии со стандартами и соответствует заданию, пояснены его основные структуры. </w:t>
            </w:r>
          </w:p>
          <w:p w14:paraId="7910F2A0" w14:textId="77777777" w:rsidR="00D53FBC" w:rsidRPr="00F3026F" w:rsidRDefault="00D53FBC" w:rsidP="00D34AC9">
            <w:pPr>
              <w:rPr>
                <w:bCs/>
                <w:lang w:eastAsia="en-US"/>
              </w:rPr>
            </w:pPr>
          </w:p>
          <w:p w14:paraId="1A38DBCA" w14:textId="77777777" w:rsidR="00D53FBC" w:rsidRPr="00F3026F" w:rsidRDefault="00D53FBC" w:rsidP="00D34AC9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>Оценка «удовлетворительно» - алгоритм разработан и соответствует заданию.</w:t>
            </w:r>
          </w:p>
        </w:tc>
        <w:tc>
          <w:tcPr>
            <w:tcW w:w="2800" w:type="dxa"/>
          </w:tcPr>
          <w:p w14:paraId="12548B02" w14:textId="77777777" w:rsidR="00D53FBC" w:rsidRPr="00F3026F" w:rsidRDefault="00D53FBC" w:rsidP="00D34AC9">
            <w:pPr>
              <w:suppressAutoHyphens/>
              <w:rPr>
                <w:i/>
              </w:rPr>
            </w:pPr>
          </w:p>
        </w:tc>
      </w:tr>
      <w:tr w:rsidR="008F1EDE" w:rsidRPr="00F3026F" w14:paraId="2692692A" w14:textId="77777777" w:rsidTr="00D34AC9">
        <w:trPr>
          <w:trHeight w:val="698"/>
        </w:trPr>
        <w:tc>
          <w:tcPr>
            <w:tcW w:w="2850" w:type="dxa"/>
          </w:tcPr>
          <w:p w14:paraId="63320404" w14:textId="77777777" w:rsidR="008F1EDE" w:rsidRDefault="008F1EDE" w:rsidP="008F1EDE">
            <w:pPr>
              <w:rPr>
                <w:lang w:eastAsia="en-US"/>
              </w:rPr>
            </w:pPr>
            <w:r w:rsidRPr="00B44EA4">
              <w:rPr>
                <w:lang w:eastAsia="en-US"/>
              </w:rPr>
              <w:t xml:space="preserve">Итоговая оценка </w:t>
            </w:r>
          </w:p>
          <w:p w14:paraId="10D0EB6B" w14:textId="77777777" w:rsidR="008F1EDE" w:rsidRDefault="008F1EDE" w:rsidP="008F1EDE">
            <w:pPr>
              <w:rPr>
                <w:i/>
                <w:lang w:eastAsia="en-US"/>
              </w:rPr>
            </w:pPr>
            <w:r w:rsidRPr="00B44EA4">
              <w:rPr>
                <w:lang w:eastAsia="en-US"/>
              </w:rPr>
              <w:t>(</w:t>
            </w:r>
            <w:r w:rsidRPr="00B44EA4">
              <w:rPr>
                <w:i/>
                <w:lang w:eastAsia="en-US"/>
              </w:rPr>
              <w:t xml:space="preserve">выводится на основе оценок за </w:t>
            </w:r>
          </w:p>
          <w:p w14:paraId="39E412CE" w14:textId="77777777" w:rsidR="008F1EDE" w:rsidRDefault="008F1EDE" w:rsidP="008F1EDE">
            <w:pPr>
              <w:rPr>
                <w:i/>
                <w:lang w:eastAsia="en-US"/>
              </w:rPr>
            </w:pPr>
            <w:r w:rsidRPr="00B44EA4">
              <w:rPr>
                <w:i/>
                <w:lang w:eastAsia="en-US"/>
              </w:rPr>
              <w:t>каждый вид работы по</w:t>
            </w:r>
          </w:p>
          <w:p w14:paraId="7DB245BE" w14:textId="77777777" w:rsidR="008F1EDE" w:rsidRPr="00F3026F" w:rsidRDefault="008F1EDE" w:rsidP="008F1ED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44EA4">
              <w:rPr>
                <w:i/>
                <w:lang w:eastAsia="en-US"/>
              </w:rPr>
              <w:t>пятибалльной шкале</w:t>
            </w:r>
            <w:r w:rsidRPr="00B44EA4">
              <w:rPr>
                <w:lang w:eastAsia="en-US"/>
              </w:rPr>
              <w:t>)</w:t>
            </w:r>
          </w:p>
        </w:tc>
        <w:tc>
          <w:tcPr>
            <w:tcW w:w="3529" w:type="dxa"/>
          </w:tcPr>
          <w:p w14:paraId="3B2A9338" w14:textId="77777777" w:rsidR="008F1EDE" w:rsidRPr="00F3026F" w:rsidRDefault="008F1EDE" w:rsidP="00D34AC9">
            <w:pPr>
              <w:rPr>
                <w:bCs/>
                <w:lang w:eastAsia="en-US"/>
              </w:rPr>
            </w:pPr>
          </w:p>
        </w:tc>
        <w:tc>
          <w:tcPr>
            <w:tcW w:w="2800" w:type="dxa"/>
          </w:tcPr>
          <w:p w14:paraId="6B5E954C" w14:textId="77777777" w:rsidR="008F1EDE" w:rsidRPr="00F3026F" w:rsidRDefault="008F1EDE" w:rsidP="00D34AC9">
            <w:pPr>
              <w:rPr>
                <w:lang w:eastAsia="en-US"/>
              </w:rPr>
            </w:pPr>
          </w:p>
        </w:tc>
      </w:tr>
    </w:tbl>
    <w:p w14:paraId="59D9411B" w14:textId="77777777" w:rsidR="00017B71" w:rsidRPr="006E595D" w:rsidRDefault="00017B71" w:rsidP="00017B71">
      <w:pPr>
        <w:jc w:val="center"/>
        <w:rPr>
          <w:b/>
          <w:sz w:val="16"/>
          <w:szCs w:val="16"/>
        </w:rPr>
      </w:pPr>
    </w:p>
    <w:p w14:paraId="7EA38245" w14:textId="77777777" w:rsidR="00017B71" w:rsidRDefault="00017B71" w:rsidP="005E0C27">
      <w:pPr>
        <w:jc w:val="both"/>
      </w:pPr>
      <w:r>
        <w:t>Студентом пройден инструктаж по технике безопасности и охране труда. Студент ознакомлен с правилами распорядка, пожарной и информационной безопасности, безопасностью жизнедеятельности.</w:t>
      </w:r>
    </w:p>
    <w:p w14:paraId="61C98C9F" w14:textId="77777777" w:rsidR="00017B71" w:rsidRPr="006E595D" w:rsidRDefault="00017B71" w:rsidP="00017B71">
      <w:pPr>
        <w:jc w:val="center"/>
        <w:rPr>
          <w:sz w:val="16"/>
          <w:szCs w:val="16"/>
        </w:rPr>
      </w:pPr>
    </w:p>
    <w:p w14:paraId="0C249DD6" w14:textId="77777777" w:rsidR="00017B71" w:rsidRPr="006605C9" w:rsidRDefault="00017B71" w:rsidP="00017B71">
      <w:r w:rsidRPr="006605C9">
        <w:rPr>
          <w:b/>
        </w:rPr>
        <w:t>Характеристика профессиональной деятельности ст</w:t>
      </w:r>
      <w:r w:rsidR="00AB7196">
        <w:rPr>
          <w:b/>
        </w:rPr>
        <w:t>удента во время производственной</w:t>
      </w:r>
      <w:r w:rsidRPr="006605C9">
        <w:rPr>
          <w:b/>
        </w:rPr>
        <w:t xml:space="preserve"> практики</w:t>
      </w:r>
      <w:r w:rsidRPr="006605C9">
        <w:t xml:space="preserve"> </w:t>
      </w:r>
      <w:r w:rsidRPr="006605C9">
        <w:rPr>
          <w:b/>
        </w:rPr>
        <w:t>(</w:t>
      </w:r>
      <w:r>
        <w:rPr>
          <w:i/>
        </w:rPr>
        <w:t>отношение к работе, личные качества и т.д.</w:t>
      </w:r>
      <w:r w:rsidRPr="006605C9">
        <w:rPr>
          <w:b/>
        </w:rPr>
        <w:t>)</w:t>
      </w:r>
    </w:p>
    <w:p w14:paraId="73C7C7B2" w14:textId="77777777"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14:paraId="5244F744" w14:textId="77777777"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14:paraId="3ACED26E" w14:textId="77777777"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14:paraId="2B6BA0ED" w14:textId="77777777" w:rsidR="00017B71" w:rsidRDefault="00017B71" w:rsidP="00017B71"/>
    <w:p w14:paraId="5B096B34" w14:textId="0654C353" w:rsidR="00017B71" w:rsidRPr="006605C9" w:rsidRDefault="00017B71" w:rsidP="00017B71">
      <w:r w:rsidRPr="006605C9">
        <w:t>Дата «</w:t>
      </w:r>
      <w:r>
        <w:t>_______</w:t>
      </w:r>
      <w:r w:rsidRPr="006605C9">
        <w:t>»</w:t>
      </w:r>
      <w:r>
        <w:t xml:space="preserve"> _____________________  </w:t>
      </w:r>
      <w:r w:rsidRPr="006605C9">
        <w:t>20</w:t>
      </w:r>
      <w:r w:rsidR="00E31FB0">
        <w:t>2</w:t>
      </w:r>
      <w:r>
        <w:t xml:space="preserve">___ </w:t>
      </w:r>
      <w:r w:rsidRPr="006605C9">
        <w:t>г.</w:t>
      </w:r>
    </w:p>
    <w:p w14:paraId="13629232" w14:textId="77777777" w:rsidR="00017B71" w:rsidRDefault="00017B71" w:rsidP="00017B71"/>
    <w:p w14:paraId="478F35A5" w14:textId="77777777" w:rsidR="00017B71" w:rsidRDefault="00017B71" w:rsidP="00017B71">
      <w:r w:rsidRPr="006605C9">
        <w:t>Подпис</w:t>
      </w:r>
      <w:r>
        <w:t>и</w:t>
      </w:r>
      <w:r w:rsidRPr="006605C9">
        <w:t xml:space="preserve"> руководител</w:t>
      </w:r>
      <w:r>
        <w:t>ей</w:t>
      </w:r>
      <w:r w:rsidRPr="006605C9">
        <w:t xml:space="preserve"> практики</w:t>
      </w:r>
      <w:r>
        <w:tab/>
      </w:r>
      <w:r>
        <w:tab/>
      </w:r>
      <w:r>
        <w:tab/>
      </w:r>
      <w:r>
        <w:tab/>
        <w:t>___________ /__________________/</w:t>
      </w:r>
    </w:p>
    <w:p w14:paraId="5C09DE98" w14:textId="77777777" w:rsidR="00017B71" w:rsidRDefault="00017B71" w:rsidP="00017B71">
      <w:r>
        <w:t xml:space="preserve">от образовательной организации        </w:t>
      </w:r>
      <w:r>
        <w:tab/>
      </w:r>
      <w:r>
        <w:tab/>
      </w:r>
      <w:r>
        <w:tab/>
        <w:t>___________ /__________________/</w:t>
      </w:r>
    </w:p>
    <w:p w14:paraId="01AD5D64" w14:textId="77777777" w:rsidR="00017B71" w:rsidRDefault="00017B71" w:rsidP="00017B71"/>
    <w:p w14:paraId="72E47594" w14:textId="77777777" w:rsidR="00017B71" w:rsidRDefault="00017B71" w:rsidP="00017B71">
      <w:r w:rsidRPr="006605C9">
        <w:t>Подпись руководителя базы практики</w:t>
      </w:r>
      <w:r>
        <w:t xml:space="preserve"> </w:t>
      </w:r>
      <w:r>
        <w:tab/>
      </w:r>
      <w:r>
        <w:tab/>
      </w:r>
      <w:r>
        <w:tab/>
        <w:t>___________ /__________________/</w:t>
      </w:r>
    </w:p>
    <w:p w14:paraId="417FAE12" w14:textId="77777777" w:rsidR="00017B71" w:rsidRDefault="00017B71" w:rsidP="00017B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 /__________________/</w:t>
      </w:r>
    </w:p>
    <w:p w14:paraId="5A45CA52" w14:textId="77777777" w:rsidR="00017B71" w:rsidRPr="006605C9" w:rsidRDefault="00017B71" w:rsidP="00017B71">
      <w:r>
        <w:t>МП</w:t>
      </w:r>
    </w:p>
    <w:p w14:paraId="426F8734" w14:textId="77777777" w:rsidR="00D81986" w:rsidRPr="00A77B5D" w:rsidRDefault="00D81986" w:rsidP="00017B71">
      <w:pPr>
        <w:jc w:val="center"/>
      </w:pPr>
    </w:p>
    <w:sectPr w:rsidR="00D81986" w:rsidRPr="00A77B5D" w:rsidSect="0011734C">
      <w:footerReference w:type="even" r:id="rId8"/>
      <w:foot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8E6417" w14:textId="77777777" w:rsidR="00856E61" w:rsidRDefault="00856E61">
      <w:r>
        <w:separator/>
      </w:r>
    </w:p>
  </w:endnote>
  <w:endnote w:type="continuationSeparator" w:id="0">
    <w:p w14:paraId="791C01FF" w14:textId="77777777" w:rsidR="00856E61" w:rsidRDefault="0085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CF247" w14:textId="77777777" w:rsidR="007E2FF4" w:rsidRDefault="001A0A8E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E073A01" w14:textId="77777777" w:rsidR="007E2FF4" w:rsidRDefault="007E2FF4" w:rsidP="0011734C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39DA9" w14:textId="77777777" w:rsidR="007E2FF4" w:rsidRDefault="001A0A8E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81B43">
      <w:rPr>
        <w:rStyle w:val="aa"/>
        <w:noProof/>
      </w:rPr>
      <w:t>12</w:t>
    </w:r>
    <w:r>
      <w:rPr>
        <w:rStyle w:val="aa"/>
      </w:rPr>
      <w:fldChar w:fldCharType="end"/>
    </w:r>
  </w:p>
  <w:p w14:paraId="5F440647" w14:textId="77777777" w:rsidR="007E2FF4" w:rsidRDefault="007E2FF4" w:rsidP="0011734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2A072" w14:textId="77777777" w:rsidR="00856E61" w:rsidRDefault="00856E61">
      <w:r>
        <w:separator/>
      </w:r>
    </w:p>
  </w:footnote>
  <w:footnote w:type="continuationSeparator" w:id="0">
    <w:p w14:paraId="37B63401" w14:textId="77777777" w:rsidR="00856E61" w:rsidRDefault="0085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708" w:hanging="708"/>
      </w:pPr>
    </w:lvl>
    <w:lvl w:ilvl="3">
      <w:start w:val="1"/>
      <w:numFmt w:val="decimal"/>
      <w:lvlText w:val="%1.%2.%3.%4."/>
      <w:lvlJc w:val="left"/>
      <w:pPr>
        <w:tabs>
          <w:tab w:val="num" w:pos="1416"/>
        </w:tabs>
        <w:ind w:left="1416" w:hanging="708"/>
      </w:pPr>
    </w:lvl>
    <w:lvl w:ilvl="4">
      <w:start w:val="1"/>
      <w:numFmt w:val="decimal"/>
      <w:lvlText w:val="%1.%2.%3.%4.%5."/>
      <w:lvlJc w:val="left"/>
      <w:pPr>
        <w:tabs>
          <w:tab w:val="num" w:pos="2124"/>
        </w:tabs>
        <w:ind w:left="2124" w:hanging="708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2832" w:hanging="708"/>
      </w:pPr>
    </w:lvl>
    <w:lvl w:ilvl="6">
      <w:start w:val="1"/>
      <w:numFmt w:val="decimal"/>
      <w:lvlText w:val="%1.%2.%3.%4.%5.%6.%7."/>
      <w:lvlJc w:val="left"/>
      <w:pPr>
        <w:tabs>
          <w:tab w:val="num" w:pos="3540"/>
        </w:tabs>
        <w:ind w:left="3540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4248"/>
        </w:tabs>
        <w:ind w:left="4248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4956"/>
        </w:tabs>
        <w:ind w:left="4956" w:hanging="708"/>
      </w:p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87A6C"/>
    <w:multiLevelType w:val="multilevel"/>
    <w:tmpl w:val="A5F2E52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128D5B54"/>
    <w:multiLevelType w:val="hybridMultilevel"/>
    <w:tmpl w:val="E64E0224"/>
    <w:lvl w:ilvl="0" w:tplc="0419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6" w15:restartNumberingAfterBreak="0">
    <w:nsid w:val="13BF4948"/>
    <w:multiLevelType w:val="hybridMultilevel"/>
    <w:tmpl w:val="281A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6E091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F6691"/>
    <w:multiLevelType w:val="hybridMultilevel"/>
    <w:tmpl w:val="3C90C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668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0E01638"/>
    <w:multiLevelType w:val="hybridMultilevel"/>
    <w:tmpl w:val="4FC010FC"/>
    <w:lvl w:ilvl="0" w:tplc="3E524F1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4EDF0FBE"/>
    <w:multiLevelType w:val="hybridMultilevel"/>
    <w:tmpl w:val="3F701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BB3CF9"/>
    <w:multiLevelType w:val="hybridMultilevel"/>
    <w:tmpl w:val="E6DC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C62D6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F2561A"/>
    <w:multiLevelType w:val="hybridMultilevel"/>
    <w:tmpl w:val="C1741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F91A2A"/>
    <w:multiLevelType w:val="hybridMultilevel"/>
    <w:tmpl w:val="BC768CB4"/>
    <w:lvl w:ilvl="0" w:tplc="C50E3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B011F2"/>
    <w:multiLevelType w:val="hybridMultilevel"/>
    <w:tmpl w:val="6910E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13"/>
  </w:num>
  <w:num w:numId="10">
    <w:abstractNumId w:val="12"/>
  </w:num>
  <w:num w:numId="11">
    <w:abstractNumId w:val="11"/>
  </w:num>
  <w:num w:numId="12">
    <w:abstractNumId w:val="14"/>
  </w:num>
  <w:num w:numId="13">
    <w:abstractNumId w:val="1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725A1"/>
    <w:rsid w:val="00000BB6"/>
    <w:rsid w:val="00002B55"/>
    <w:rsid w:val="00017B71"/>
    <w:rsid w:val="00046CF4"/>
    <w:rsid w:val="00067095"/>
    <w:rsid w:val="000703E5"/>
    <w:rsid w:val="000824E4"/>
    <w:rsid w:val="000B0A95"/>
    <w:rsid w:val="000B7A19"/>
    <w:rsid w:val="000E57CB"/>
    <w:rsid w:val="000E740A"/>
    <w:rsid w:val="00107099"/>
    <w:rsid w:val="0011734C"/>
    <w:rsid w:val="001534D8"/>
    <w:rsid w:val="00192B35"/>
    <w:rsid w:val="0019455B"/>
    <w:rsid w:val="001A0A8E"/>
    <w:rsid w:val="001A5B06"/>
    <w:rsid w:val="001D6922"/>
    <w:rsid w:val="001E340C"/>
    <w:rsid w:val="001F6419"/>
    <w:rsid w:val="00212B85"/>
    <w:rsid w:val="00220E98"/>
    <w:rsid w:val="00221D97"/>
    <w:rsid w:val="00264C9C"/>
    <w:rsid w:val="00296A36"/>
    <w:rsid w:val="002A4C43"/>
    <w:rsid w:val="002E7CE5"/>
    <w:rsid w:val="0031346B"/>
    <w:rsid w:val="00346D3A"/>
    <w:rsid w:val="00367BEB"/>
    <w:rsid w:val="003803BF"/>
    <w:rsid w:val="003832BA"/>
    <w:rsid w:val="00393117"/>
    <w:rsid w:val="003A33CE"/>
    <w:rsid w:val="003A3E78"/>
    <w:rsid w:val="003D3B2C"/>
    <w:rsid w:val="003E3B93"/>
    <w:rsid w:val="003F1EAB"/>
    <w:rsid w:val="00432D94"/>
    <w:rsid w:val="004E180E"/>
    <w:rsid w:val="004E53F4"/>
    <w:rsid w:val="005022DB"/>
    <w:rsid w:val="00532C10"/>
    <w:rsid w:val="00545673"/>
    <w:rsid w:val="00553331"/>
    <w:rsid w:val="0057022D"/>
    <w:rsid w:val="00581B43"/>
    <w:rsid w:val="00587C6C"/>
    <w:rsid w:val="005A00C5"/>
    <w:rsid w:val="005D47B6"/>
    <w:rsid w:val="005E0C27"/>
    <w:rsid w:val="005E49EB"/>
    <w:rsid w:val="006379ED"/>
    <w:rsid w:val="006A42CD"/>
    <w:rsid w:val="006C02E6"/>
    <w:rsid w:val="006E72DF"/>
    <w:rsid w:val="007133A4"/>
    <w:rsid w:val="0071538B"/>
    <w:rsid w:val="007622E5"/>
    <w:rsid w:val="00764C8B"/>
    <w:rsid w:val="007A18B1"/>
    <w:rsid w:val="007A28DF"/>
    <w:rsid w:val="007B0BF6"/>
    <w:rsid w:val="007B479A"/>
    <w:rsid w:val="007C4F9B"/>
    <w:rsid w:val="007E2FF4"/>
    <w:rsid w:val="007E30B2"/>
    <w:rsid w:val="00802A39"/>
    <w:rsid w:val="008263B3"/>
    <w:rsid w:val="00833D06"/>
    <w:rsid w:val="00842C55"/>
    <w:rsid w:val="008432DC"/>
    <w:rsid w:val="00845549"/>
    <w:rsid w:val="00846671"/>
    <w:rsid w:val="00856E61"/>
    <w:rsid w:val="008660E5"/>
    <w:rsid w:val="008725A1"/>
    <w:rsid w:val="008C0BFE"/>
    <w:rsid w:val="008E03DA"/>
    <w:rsid w:val="008F118C"/>
    <w:rsid w:val="008F1EDE"/>
    <w:rsid w:val="008F4247"/>
    <w:rsid w:val="00921FF4"/>
    <w:rsid w:val="009405CA"/>
    <w:rsid w:val="009405E0"/>
    <w:rsid w:val="00945115"/>
    <w:rsid w:val="00952ED6"/>
    <w:rsid w:val="00966373"/>
    <w:rsid w:val="00977125"/>
    <w:rsid w:val="009860C8"/>
    <w:rsid w:val="009E4C3C"/>
    <w:rsid w:val="009F614C"/>
    <w:rsid w:val="00A05F15"/>
    <w:rsid w:val="00A11E83"/>
    <w:rsid w:val="00A37AB1"/>
    <w:rsid w:val="00A426AB"/>
    <w:rsid w:val="00A4421F"/>
    <w:rsid w:val="00A53CB7"/>
    <w:rsid w:val="00A77B5D"/>
    <w:rsid w:val="00AB7196"/>
    <w:rsid w:val="00AC3FA8"/>
    <w:rsid w:val="00AF4B48"/>
    <w:rsid w:val="00B14F6B"/>
    <w:rsid w:val="00B17002"/>
    <w:rsid w:val="00B34E13"/>
    <w:rsid w:val="00B35552"/>
    <w:rsid w:val="00B90A94"/>
    <w:rsid w:val="00BA4C09"/>
    <w:rsid w:val="00BC1731"/>
    <w:rsid w:val="00BD4C9C"/>
    <w:rsid w:val="00BF2C5B"/>
    <w:rsid w:val="00C00401"/>
    <w:rsid w:val="00C02700"/>
    <w:rsid w:val="00C555BB"/>
    <w:rsid w:val="00C81AA9"/>
    <w:rsid w:val="00C975C7"/>
    <w:rsid w:val="00CC07BA"/>
    <w:rsid w:val="00CE4D57"/>
    <w:rsid w:val="00D10CD6"/>
    <w:rsid w:val="00D179C7"/>
    <w:rsid w:val="00D20320"/>
    <w:rsid w:val="00D43984"/>
    <w:rsid w:val="00D53FBC"/>
    <w:rsid w:val="00D81986"/>
    <w:rsid w:val="00D9375C"/>
    <w:rsid w:val="00DA4F5A"/>
    <w:rsid w:val="00E065EB"/>
    <w:rsid w:val="00E1107C"/>
    <w:rsid w:val="00E22183"/>
    <w:rsid w:val="00E31FB0"/>
    <w:rsid w:val="00E708EE"/>
    <w:rsid w:val="00EA4304"/>
    <w:rsid w:val="00EC50B3"/>
    <w:rsid w:val="00ED10D3"/>
    <w:rsid w:val="00EF35FC"/>
    <w:rsid w:val="00F056C3"/>
    <w:rsid w:val="00F345EF"/>
    <w:rsid w:val="00F373F9"/>
    <w:rsid w:val="00F839E3"/>
    <w:rsid w:val="00F86387"/>
    <w:rsid w:val="00F90EDF"/>
    <w:rsid w:val="00F9136B"/>
    <w:rsid w:val="00FB280C"/>
    <w:rsid w:val="00FB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3C4D86"/>
  <w15:docId w15:val="{277181EF-0159-421A-8F2A-6F0EE864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2F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221D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E740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5115"/>
    <w:pPr>
      <w:keepNext/>
      <w:jc w:val="both"/>
      <w:outlineLvl w:val="3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2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жатый влево"/>
    <w:basedOn w:val="a"/>
    <w:next w:val="a"/>
    <w:rsid w:val="00E2218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0">
    <w:name w:val="Font Style20"/>
    <w:rsid w:val="00D81986"/>
    <w:rPr>
      <w:rFonts w:ascii="Times New Roman" w:hAnsi="Times New Roman" w:cs="Times New Roman" w:hint="default"/>
      <w:sz w:val="18"/>
      <w:szCs w:val="18"/>
    </w:rPr>
  </w:style>
  <w:style w:type="paragraph" w:customStyle="1" w:styleId="Style3">
    <w:name w:val="Style3"/>
    <w:basedOn w:val="a"/>
    <w:rsid w:val="00D81986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1">
    <w:name w:val="Style11"/>
    <w:basedOn w:val="a"/>
    <w:rsid w:val="00D81986"/>
    <w:pPr>
      <w:widowControl w:val="0"/>
      <w:autoSpaceDE w:val="0"/>
      <w:autoSpaceDN w:val="0"/>
      <w:adjustRightInd w:val="0"/>
      <w:spacing w:line="338" w:lineRule="exact"/>
      <w:ind w:firstLine="526"/>
      <w:jc w:val="both"/>
    </w:pPr>
    <w:rPr>
      <w:rFonts w:eastAsia="Times New Roman"/>
    </w:rPr>
  </w:style>
  <w:style w:type="paragraph" w:customStyle="1" w:styleId="Style13">
    <w:name w:val="Style13"/>
    <w:basedOn w:val="a"/>
    <w:rsid w:val="00D81986"/>
    <w:pPr>
      <w:widowControl w:val="0"/>
      <w:autoSpaceDE w:val="0"/>
      <w:autoSpaceDN w:val="0"/>
      <w:adjustRightInd w:val="0"/>
      <w:spacing w:line="346" w:lineRule="exact"/>
      <w:ind w:firstLine="490"/>
    </w:pPr>
    <w:rPr>
      <w:rFonts w:eastAsia="Times New Roman"/>
    </w:rPr>
  </w:style>
  <w:style w:type="character" w:customStyle="1" w:styleId="FontStyle35">
    <w:name w:val="Font Style35"/>
    <w:rsid w:val="00D81986"/>
    <w:rPr>
      <w:rFonts w:ascii="Times New Roman" w:hAnsi="Times New Roman" w:cs="Times New Roman" w:hint="default"/>
      <w:sz w:val="18"/>
      <w:szCs w:val="18"/>
    </w:rPr>
  </w:style>
  <w:style w:type="paragraph" w:styleId="a5">
    <w:name w:val="Body Text"/>
    <w:basedOn w:val="a"/>
    <w:link w:val="a6"/>
    <w:rsid w:val="00D81986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6">
    <w:name w:val="Основной текст Знак"/>
    <w:link w:val="a5"/>
    <w:rsid w:val="00D81986"/>
    <w:rPr>
      <w:rFonts w:ascii="Calibri" w:eastAsia="Calibri" w:hAnsi="Calibri" w:cs="Calibri"/>
      <w:sz w:val="22"/>
      <w:szCs w:val="22"/>
      <w:lang w:val="ru-RU" w:eastAsia="zh-CN" w:bidi="ar-SA"/>
    </w:rPr>
  </w:style>
  <w:style w:type="paragraph" w:styleId="a7">
    <w:name w:val="Body Text Indent"/>
    <w:basedOn w:val="a"/>
    <w:rsid w:val="00221D97"/>
    <w:pPr>
      <w:spacing w:after="120"/>
      <w:ind w:left="283"/>
    </w:pPr>
  </w:style>
  <w:style w:type="paragraph" w:styleId="3">
    <w:name w:val="Body Text 3"/>
    <w:basedOn w:val="a"/>
    <w:rsid w:val="00221D97"/>
    <w:pPr>
      <w:spacing w:after="120"/>
    </w:pPr>
    <w:rPr>
      <w:sz w:val="16"/>
      <w:szCs w:val="16"/>
    </w:rPr>
  </w:style>
  <w:style w:type="paragraph" w:styleId="a8">
    <w:name w:val="List"/>
    <w:basedOn w:val="a"/>
    <w:rsid w:val="00264C9C"/>
    <w:pPr>
      <w:ind w:left="283" w:hanging="283"/>
    </w:pPr>
    <w:rPr>
      <w:rFonts w:eastAsia="Times New Roman"/>
    </w:rPr>
  </w:style>
  <w:style w:type="paragraph" w:styleId="a9">
    <w:name w:val="footer"/>
    <w:basedOn w:val="a"/>
    <w:rsid w:val="0011734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1734C"/>
  </w:style>
  <w:style w:type="character" w:customStyle="1" w:styleId="10">
    <w:name w:val="Заголовок 1 Знак"/>
    <w:link w:val="1"/>
    <w:rsid w:val="00017B71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styleId="ab">
    <w:name w:val="Emphasis"/>
    <w:uiPriority w:val="20"/>
    <w:qFormat/>
    <w:rsid w:val="00AF4B48"/>
    <w:rPr>
      <w:rFonts w:cs="Times New Roman"/>
      <w:i/>
    </w:rPr>
  </w:style>
  <w:style w:type="paragraph" w:customStyle="1" w:styleId="Default">
    <w:name w:val="Default"/>
    <w:rsid w:val="00DA4F5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c">
    <w:name w:val="Hyperlink"/>
    <w:uiPriority w:val="99"/>
    <w:unhideWhenUsed/>
    <w:rsid w:val="00C81AA9"/>
    <w:rPr>
      <w:color w:val="0563C1"/>
      <w:u w:val="single"/>
    </w:rPr>
  </w:style>
  <w:style w:type="character" w:customStyle="1" w:styleId="20">
    <w:name w:val="Заголовок 2 Знак"/>
    <w:basedOn w:val="a0"/>
    <w:link w:val="2"/>
    <w:semiHidden/>
    <w:rsid w:val="000E740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List Paragraph"/>
    <w:basedOn w:val="a"/>
    <w:link w:val="ae"/>
    <w:uiPriority w:val="34"/>
    <w:qFormat/>
    <w:rsid w:val="000E740A"/>
    <w:pPr>
      <w:spacing w:before="120" w:after="120"/>
      <w:ind w:left="708"/>
    </w:pPr>
    <w:rPr>
      <w:rFonts w:eastAsia="Times New Roman"/>
    </w:rPr>
  </w:style>
  <w:style w:type="character" w:customStyle="1" w:styleId="ae">
    <w:name w:val="Абзац списка Знак"/>
    <w:link w:val="ad"/>
    <w:uiPriority w:val="34"/>
    <w:locked/>
    <w:rsid w:val="000E740A"/>
    <w:rPr>
      <w:rFonts w:eastAsia="Times New Roman"/>
      <w:sz w:val="24"/>
      <w:szCs w:val="24"/>
    </w:rPr>
  </w:style>
  <w:style w:type="paragraph" w:styleId="af">
    <w:name w:val="Normal (Web)"/>
    <w:basedOn w:val="a"/>
    <w:uiPriority w:val="99"/>
    <w:rsid w:val="000E740A"/>
    <w:pPr>
      <w:widowControl w:val="0"/>
    </w:pPr>
    <w:rPr>
      <w:rFonts w:eastAsia="Times New Roman"/>
      <w:lang w:val="en-US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UGKR\Downloads\znaniu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2997</Words>
  <Characters>17089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</vt:lpstr>
    </vt:vector>
  </TitlesOfParts>
  <Company>SPecialiST RePack</Company>
  <LinksUpToDate>false</LinksUpToDate>
  <CharactersWithSpaces>20046</CharactersWithSpaces>
  <SharedDoc>false</SharedDoc>
  <HLinks>
    <vt:vector size="30" baseType="variant">
      <vt:variant>
        <vt:i4>786516</vt:i4>
      </vt:variant>
      <vt:variant>
        <vt:i4>12</vt:i4>
      </vt:variant>
      <vt:variant>
        <vt:i4>0</vt:i4>
      </vt:variant>
      <vt:variant>
        <vt:i4>5</vt:i4>
      </vt:variant>
      <vt:variant>
        <vt:lpwstr>http://marketingclub.ru/</vt:lpwstr>
      </vt:variant>
      <vt:variant>
        <vt:lpwstr/>
      </vt:variant>
      <vt:variant>
        <vt:i4>4456530</vt:i4>
      </vt:variant>
      <vt:variant>
        <vt:i4>9</vt:i4>
      </vt:variant>
      <vt:variant>
        <vt:i4>0</vt:i4>
      </vt:variant>
      <vt:variant>
        <vt:i4>5</vt:i4>
      </vt:variant>
      <vt:variant>
        <vt:lpwstr>http://www.4p.ru/</vt:lpwstr>
      </vt:variant>
      <vt:variant>
        <vt:lpwstr/>
      </vt:variant>
      <vt:variant>
        <vt:i4>1245253</vt:i4>
      </vt:variant>
      <vt:variant>
        <vt:i4>6</vt:i4>
      </vt:variant>
      <vt:variant>
        <vt:i4>0</vt:i4>
      </vt:variant>
      <vt:variant>
        <vt:i4>5</vt:i4>
      </vt:variant>
      <vt:variant>
        <vt:lpwstr>http://www.marketing.spb.ru/</vt:lpwstr>
      </vt:variant>
      <vt:variant>
        <vt:lpwstr/>
      </vt:variant>
      <vt:variant>
        <vt:i4>2031628</vt:i4>
      </vt:variant>
      <vt:variant>
        <vt:i4>3</vt:i4>
      </vt:variant>
      <vt:variant>
        <vt:i4>0</vt:i4>
      </vt:variant>
      <vt:variant>
        <vt:i4>5</vt:i4>
      </vt:variant>
      <vt:variant>
        <vt:lpwstr>http://www.tdocs.su/</vt:lpwstr>
      </vt:variant>
      <vt:variant>
        <vt:lpwstr/>
      </vt:variant>
      <vt:variant>
        <vt:i4>524317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</dc:title>
  <cp:lastModifiedBy>Елистратова Э.Р.</cp:lastModifiedBy>
  <cp:revision>13</cp:revision>
  <cp:lastPrinted>2014-11-29T08:53:00Z</cp:lastPrinted>
  <dcterms:created xsi:type="dcterms:W3CDTF">2019-04-10T03:05:00Z</dcterms:created>
  <dcterms:modified xsi:type="dcterms:W3CDTF">2021-02-01T13:15:00Z</dcterms:modified>
</cp:coreProperties>
</file>